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E0267" w:rsidR="003E4893" w:rsidP="003E0267" w:rsidRDefault="003E4893" w14:paraId="504456D8" w14:textId="77777777">
      <w:pPr>
        <w:pStyle w:val="Kop1"/>
        <w:jc w:val="center"/>
        <w:rPr>
          <w:b/>
          <w:bCs/>
          <w:sz w:val="36"/>
          <w:szCs w:val="36"/>
          <w:lang w:val="nl-NL"/>
        </w:rPr>
      </w:pPr>
      <w:r w:rsidRPr="003E0267">
        <w:rPr>
          <w:b/>
          <w:bCs/>
          <w:sz w:val="36"/>
          <w:szCs w:val="36"/>
          <w:lang w:val="nl-NL"/>
        </w:rPr>
        <w:t>Bijlage 3 – Aanmeldformulier</w:t>
      </w:r>
    </w:p>
    <w:p w:rsidRPr="00773CEA" w:rsidR="006E7541" w:rsidP="006E7541" w:rsidRDefault="003E4893" w14:paraId="4BFAE47C" w14:textId="5CF6634F">
      <w:pPr>
        <w:spacing w:after="80" w:line="360" w:lineRule="auto"/>
        <w:jc w:val="center"/>
        <w:rPr>
          <w:rFonts w:ascii="Aptos Display" w:hAnsi="Aptos Display"/>
          <w:sz w:val="22"/>
          <w:szCs w:val="22"/>
          <w:lang w:val="nl-NL"/>
        </w:rPr>
      </w:pPr>
      <w:r w:rsidRPr="4F1DCC1C" w:rsidR="5F2A8066">
        <w:rPr>
          <w:sz w:val="22"/>
          <w:szCs w:val="22"/>
          <w:lang w:val="nl-NL"/>
        </w:rPr>
        <w:t xml:space="preserve">Marktuitvraag De </w:t>
      </w:r>
      <w:r w:rsidRPr="4F1DCC1C" w:rsidR="5F2A8066">
        <w:rPr>
          <w:sz w:val="22"/>
          <w:szCs w:val="22"/>
          <w:lang w:val="nl-NL"/>
        </w:rPr>
        <w:t>Trime</w:t>
      </w:r>
      <w:r w:rsidRPr="4F1DCC1C" w:rsidR="5F2A8066">
        <w:rPr>
          <w:sz w:val="22"/>
          <w:szCs w:val="22"/>
          <w:lang w:val="nl-NL"/>
        </w:rPr>
        <w:t>, Beetsterzwaag</w:t>
      </w:r>
      <w:r>
        <w:br/>
      </w:r>
      <w:r w:rsidRPr="4F1DCC1C" w:rsidR="20D20216">
        <w:rPr>
          <w:rFonts w:ascii="Aptos Display" w:hAnsi="Aptos Display"/>
          <w:i w:val="1"/>
          <w:iCs w:val="1"/>
          <w:sz w:val="22"/>
          <w:szCs w:val="22"/>
        </w:rPr>
        <w:t>Definitieve</w:t>
      </w:r>
      <w:r w:rsidRPr="4F1DCC1C" w:rsidR="20D20216">
        <w:rPr>
          <w:rFonts w:ascii="Aptos Display" w:hAnsi="Aptos Display"/>
          <w:i w:val="1"/>
          <w:iCs w:val="1"/>
          <w:sz w:val="22"/>
          <w:szCs w:val="22"/>
        </w:rPr>
        <w:t xml:space="preserve"> </w:t>
      </w:r>
      <w:r w:rsidRPr="4F1DCC1C" w:rsidR="20D20216">
        <w:rPr>
          <w:rFonts w:ascii="Aptos Display" w:hAnsi="Aptos Display"/>
          <w:i w:val="1"/>
          <w:iCs w:val="1"/>
          <w:sz w:val="22"/>
          <w:szCs w:val="22"/>
        </w:rPr>
        <w:t>versie</w:t>
      </w:r>
      <w:r w:rsidRPr="4F1DCC1C" w:rsidR="20D20216">
        <w:rPr>
          <w:rFonts w:ascii="Aptos Display" w:hAnsi="Aptos Display"/>
          <w:i w:val="1"/>
          <w:iCs w:val="1"/>
          <w:sz w:val="22"/>
          <w:szCs w:val="22"/>
        </w:rPr>
        <w:t xml:space="preserve"> – </w:t>
      </w:r>
      <w:r w:rsidRPr="4F1DCC1C" w:rsidR="521B8805">
        <w:rPr>
          <w:rFonts w:ascii="Aptos Display" w:hAnsi="Aptos Display"/>
          <w:i w:val="1"/>
          <w:iCs w:val="1"/>
          <w:sz w:val="22"/>
          <w:szCs w:val="22"/>
        </w:rPr>
        <w:t xml:space="preserve">17 </w:t>
      </w:r>
      <w:r w:rsidRPr="4F1DCC1C" w:rsidR="521B8805">
        <w:rPr>
          <w:rFonts w:ascii="Aptos Display" w:hAnsi="Aptos Display"/>
          <w:i w:val="1"/>
          <w:iCs w:val="1"/>
          <w:sz w:val="22"/>
          <w:szCs w:val="22"/>
        </w:rPr>
        <w:t>augustus</w:t>
      </w:r>
      <w:r w:rsidRPr="4F1DCC1C" w:rsidR="521B8805">
        <w:rPr>
          <w:rFonts w:ascii="Aptos Display" w:hAnsi="Aptos Display"/>
          <w:i w:val="1"/>
          <w:iCs w:val="1"/>
          <w:sz w:val="22"/>
          <w:szCs w:val="22"/>
        </w:rPr>
        <w:t xml:space="preserve"> 202</w:t>
      </w:r>
      <w:r w:rsidRPr="4F1DCC1C" w:rsidR="344F4838">
        <w:rPr>
          <w:rFonts w:ascii="Aptos Display" w:hAnsi="Aptos Display"/>
          <w:i w:val="1"/>
          <w:iCs w:val="1"/>
          <w:sz w:val="22"/>
          <w:szCs w:val="22"/>
        </w:rPr>
        <w:t>6</w:t>
      </w:r>
    </w:p>
    <w:p w:rsidRPr="003E4893" w:rsidR="003E4893" w:rsidP="006E7541" w:rsidRDefault="003E4893" w14:paraId="68C47F5F" w14:textId="731C36E5">
      <w:pPr>
        <w:pStyle w:val="Geenafstand"/>
        <w:spacing w:line="360" w:lineRule="auto"/>
        <w:rPr>
          <w:sz w:val="22"/>
          <w:szCs w:val="22"/>
          <w:lang w:val="nl-NL"/>
        </w:rPr>
      </w:pPr>
    </w:p>
    <w:p w:rsidRPr="0050683A" w:rsidR="003E4893" w:rsidP="0050683A" w:rsidRDefault="003E4893" w14:paraId="555756B9" w14:textId="77777777">
      <w:pPr>
        <w:pStyle w:val="Kop2"/>
        <w:rPr>
          <w:b/>
          <w:bCs/>
          <w:sz w:val="28"/>
          <w:szCs w:val="28"/>
          <w:lang w:val="nl-NL"/>
        </w:rPr>
      </w:pPr>
      <w:r w:rsidRPr="0050683A">
        <w:rPr>
          <w:b/>
          <w:bCs/>
          <w:sz w:val="28"/>
          <w:szCs w:val="28"/>
          <w:lang w:val="nl-NL"/>
        </w:rPr>
        <w:t>1. Gebruik van dit formulier</w:t>
      </w:r>
    </w:p>
    <w:p w:rsidRPr="003E4893" w:rsidR="003E4893" w:rsidP="003E4893" w:rsidRDefault="003E4893" w14:paraId="12A6D0AD" w14:textId="77777777">
      <w:pPr>
        <w:pStyle w:val="Geenafstand"/>
        <w:spacing w:line="360" w:lineRule="auto"/>
        <w:rPr>
          <w:sz w:val="22"/>
          <w:szCs w:val="22"/>
          <w:lang w:val="nl-NL"/>
        </w:rPr>
      </w:pPr>
      <w:r w:rsidRPr="003E4893">
        <w:rPr>
          <w:sz w:val="22"/>
          <w:szCs w:val="22"/>
          <w:lang w:val="nl-NL"/>
        </w:rPr>
        <w:t xml:space="preserve">Dit formulier maakt onderdeel uit van de aanmelding voor de selectiefase van de marktuitvraag De </w:t>
      </w:r>
      <w:proofErr w:type="spellStart"/>
      <w:r w:rsidRPr="003E4893">
        <w:rPr>
          <w:sz w:val="22"/>
          <w:szCs w:val="22"/>
          <w:lang w:val="nl-NL"/>
        </w:rPr>
        <w:t>Trime</w:t>
      </w:r>
      <w:proofErr w:type="spellEnd"/>
      <w:r w:rsidRPr="003E4893">
        <w:rPr>
          <w:sz w:val="22"/>
          <w:szCs w:val="22"/>
          <w:lang w:val="nl-NL"/>
        </w:rPr>
        <w:t>, Beetsterzwaag. De aanmelding wordt ingediend door of namens de ontwikkelende partij die als gegadigde en risicodragende partij optreedt.</w:t>
      </w:r>
    </w:p>
    <w:p w:rsidR="00F50FA1" w:rsidP="003E4893" w:rsidRDefault="00F50FA1" w14:paraId="5B75B760" w14:textId="77777777">
      <w:pPr>
        <w:pStyle w:val="Geenafstand"/>
        <w:spacing w:line="360" w:lineRule="auto"/>
        <w:rPr>
          <w:sz w:val="22"/>
          <w:szCs w:val="22"/>
          <w:lang w:val="nl-NL"/>
        </w:rPr>
      </w:pPr>
    </w:p>
    <w:p w:rsidR="003E4893" w:rsidP="003E4893" w:rsidRDefault="003E4893" w14:paraId="24A02BAE" w14:textId="3C31BEE9">
      <w:pPr>
        <w:pStyle w:val="Geenafstand"/>
        <w:spacing w:line="360" w:lineRule="auto"/>
        <w:rPr>
          <w:sz w:val="22"/>
          <w:szCs w:val="22"/>
          <w:lang w:val="nl-NL"/>
        </w:rPr>
      </w:pPr>
      <w:r w:rsidRPr="003E4893">
        <w:rPr>
          <w:sz w:val="22"/>
          <w:szCs w:val="22"/>
          <w:lang w:val="nl-NL"/>
        </w:rPr>
        <w:t>Dit formulier wijzigt de eisen, voorwaarden en beoordelingssystematiek uit de selectieleidraad niet. Bij eventuele strijdigheid geldt de rangorde van documenten zoals opgenomen in paragraaf 6.5 van de selectieleidraad.</w:t>
      </w:r>
    </w:p>
    <w:p w:rsidRPr="003E4893" w:rsidR="00F50FA1" w:rsidP="003E4893" w:rsidRDefault="00F50FA1" w14:paraId="422E9A1D" w14:textId="77777777">
      <w:pPr>
        <w:pStyle w:val="Geenafstand"/>
        <w:spacing w:line="360" w:lineRule="auto"/>
        <w:rPr>
          <w:sz w:val="22"/>
          <w:szCs w:val="22"/>
          <w:lang w:val="nl-NL"/>
        </w:rPr>
      </w:pPr>
    </w:p>
    <w:p w:rsidRPr="00F50FA1" w:rsidR="003E4893" w:rsidP="00F50FA1" w:rsidRDefault="003E4893" w14:paraId="2FB879D8" w14:textId="77777777">
      <w:pPr>
        <w:pStyle w:val="Kop2"/>
        <w:rPr>
          <w:b/>
          <w:bCs/>
          <w:sz w:val="28"/>
          <w:szCs w:val="28"/>
          <w:lang w:val="nl-NL"/>
        </w:rPr>
      </w:pPr>
      <w:r w:rsidRPr="00F50FA1">
        <w:rPr>
          <w:b/>
          <w:bCs/>
          <w:sz w:val="28"/>
          <w:szCs w:val="28"/>
          <w:lang w:val="nl-NL"/>
        </w:rPr>
        <w:t>2. Gegevens gegadigde/ontwikkelende partij</w:t>
      </w:r>
    </w:p>
    <w:tbl>
      <w:tblPr>
        <w:tblStyle w:val="Rastertabel4-Accent1"/>
        <w:tblW w:w="0" w:type="auto"/>
        <w:tblLook w:val="04A0" w:firstRow="1" w:lastRow="0" w:firstColumn="1" w:lastColumn="0" w:noHBand="0" w:noVBand="1"/>
      </w:tblPr>
      <w:tblGrid>
        <w:gridCol w:w="4644"/>
        <w:gridCol w:w="5772"/>
      </w:tblGrid>
      <w:tr w:rsidRPr="003E4893" w:rsidR="003E4893" w:rsidTr="00F50FA1" w14:paraId="5B78FE9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hideMark/>
          </w:tcPr>
          <w:p w:rsidRPr="003E4893" w:rsidR="003E4893" w:rsidP="003E4893" w:rsidRDefault="003E4893" w14:paraId="53271FD2" w14:textId="77777777">
            <w:pPr>
              <w:pStyle w:val="Geenafstand"/>
              <w:spacing w:line="360" w:lineRule="auto"/>
              <w:rPr>
                <w:sz w:val="22"/>
                <w:szCs w:val="22"/>
                <w:lang w:val="nl-NL"/>
              </w:rPr>
            </w:pPr>
            <w:r w:rsidRPr="003E4893">
              <w:rPr>
                <w:sz w:val="22"/>
                <w:szCs w:val="22"/>
                <w:lang w:val="nl-NL"/>
              </w:rPr>
              <w:t>Onderdeel</w:t>
            </w:r>
          </w:p>
        </w:tc>
        <w:tc>
          <w:tcPr>
            <w:tcW w:w="5772" w:type="dxa"/>
            <w:hideMark/>
          </w:tcPr>
          <w:p w:rsidRPr="003E4893" w:rsidR="003E4893" w:rsidP="003E4893" w:rsidRDefault="003E4893" w14:paraId="1EFC98A7" w14:textId="77777777">
            <w:pPr>
              <w:pStyle w:val="Geenafstand"/>
              <w:spacing w:line="360" w:lineRule="auto"/>
              <w:cnfStyle w:val="100000000000" w:firstRow="1" w:lastRow="0" w:firstColumn="0" w:lastColumn="0" w:oddVBand="0" w:evenVBand="0" w:oddHBand="0" w:evenHBand="0" w:firstRowFirstColumn="0" w:firstRowLastColumn="0" w:lastRowFirstColumn="0" w:lastRowLastColumn="0"/>
              <w:rPr>
                <w:sz w:val="22"/>
                <w:szCs w:val="22"/>
                <w:lang w:val="nl-NL"/>
              </w:rPr>
            </w:pPr>
            <w:r w:rsidRPr="003E4893">
              <w:rPr>
                <w:sz w:val="22"/>
                <w:szCs w:val="22"/>
                <w:lang w:val="nl-NL"/>
              </w:rPr>
              <w:t>In te vullen door gegadigde</w:t>
            </w:r>
          </w:p>
        </w:tc>
      </w:tr>
      <w:tr w:rsidRPr="003E4893" w:rsidR="003E4893" w:rsidTr="00F50FA1" w14:paraId="10B1DFF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hideMark/>
          </w:tcPr>
          <w:p w:rsidRPr="003E4893" w:rsidR="003E4893" w:rsidP="003E4893" w:rsidRDefault="003E4893" w14:paraId="4BCB71A5" w14:textId="77777777">
            <w:pPr>
              <w:pStyle w:val="Geenafstand"/>
              <w:spacing w:line="360" w:lineRule="auto"/>
              <w:rPr>
                <w:sz w:val="22"/>
                <w:szCs w:val="22"/>
                <w:lang w:val="nl-NL"/>
              </w:rPr>
            </w:pPr>
            <w:r w:rsidRPr="003E4893">
              <w:rPr>
                <w:sz w:val="22"/>
                <w:szCs w:val="22"/>
                <w:lang w:val="nl-NL"/>
              </w:rPr>
              <w:t>Naam onderneming</w:t>
            </w:r>
          </w:p>
        </w:tc>
        <w:tc>
          <w:tcPr>
            <w:tcW w:w="5772" w:type="dxa"/>
            <w:hideMark/>
          </w:tcPr>
          <w:p w:rsidRPr="003E4893" w:rsidR="003E4893" w:rsidP="003E4893" w:rsidRDefault="003E4893" w14:paraId="56D3A6C6" w14:textId="77777777">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p>
        </w:tc>
      </w:tr>
      <w:tr w:rsidRPr="003E4893" w:rsidR="003E4893" w:rsidTr="00F50FA1" w14:paraId="780E577F" w14:textId="77777777">
        <w:tc>
          <w:tcPr>
            <w:cnfStyle w:val="001000000000" w:firstRow="0" w:lastRow="0" w:firstColumn="1" w:lastColumn="0" w:oddVBand="0" w:evenVBand="0" w:oddHBand="0" w:evenHBand="0" w:firstRowFirstColumn="0" w:firstRowLastColumn="0" w:lastRowFirstColumn="0" w:lastRowLastColumn="0"/>
            <w:tcW w:w="4644" w:type="dxa"/>
            <w:hideMark/>
          </w:tcPr>
          <w:p w:rsidRPr="003E4893" w:rsidR="003E4893" w:rsidP="003E4893" w:rsidRDefault="003E4893" w14:paraId="12EA8929" w14:textId="77777777">
            <w:pPr>
              <w:pStyle w:val="Geenafstand"/>
              <w:spacing w:line="360" w:lineRule="auto"/>
              <w:rPr>
                <w:sz w:val="22"/>
                <w:szCs w:val="22"/>
                <w:lang w:val="nl-NL"/>
              </w:rPr>
            </w:pPr>
            <w:r w:rsidRPr="003E4893">
              <w:rPr>
                <w:sz w:val="22"/>
                <w:szCs w:val="22"/>
                <w:lang w:val="nl-NL"/>
              </w:rPr>
              <w:t>Rechtsvorm</w:t>
            </w:r>
          </w:p>
        </w:tc>
        <w:tc>
          <w:tcPr>
            <w:tcW w:w="5772" w:type="dxa"/>
            <w:hideMark/>
          </w:tcPr>
          <w:p w:rsidRPr="003E4893" w:rsidR="003E4893" w:rsidP="003E4893" w:rsidRDefault="003E4893" w14:paraId="4A9CAFBA" w14:textId="77777777">
            <w:pPr>
              <w:pStyle w:val="Geenafstand"/>
              <w:spacing w:line="360" w:lineRule="auto"/>
              <w:cnfStyle w:val="000000000000" w:firstRow="0" w:lastRow="0" w:firstColumn="0" w:lastColumn="0" w:oddVBand="0" w:evenVBand="0" w:oddHBand="0" w:evenHBand="0" w:firstRowFirstColumn="0" w:firstRowLastColumn="0" w:lastRowFirstColumn="0" w:lastRowLastColumn="0"/>
              <w:rPr>
                <w:sz w:val="22"/>
                <w:szCs w:val="22"/>
                <w:lang w:val="nl-NL"/>
              </w:rPr>
            </w:pPr>
          </w:p>
        </w:tc>
      </w:tr>
      <w:tr w:rsidRPr="003E4893" w:rsidR="003E4893" w:rsidTr="00F50FA1" w14:paraId="28D5DF6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hideMark/>
          </w:tcPr>
          <w:p w:rsidRPr="003E4893" w:rsidR="003E4893" w:rsidP="003E4893" w:rsidRDefault="003E4893" w14:paraId="593F96AD" w14:textId="77777777">
            <w:pPr>
              <w:pStyle w:val="Geenafstand"/>
              <w:spacing w:line="360" w:lineRule="auto"/>
              <w:rPr>
                <w:sz w:val="22"/>
                <w:szCs w:val="22"/>
                <w:lang w:val="nl-NL"/>
              </w:rPr>
            </w:pPr>
            <w:r w:rsidRPr="003E4893">
              <w:rPr>
                <w:sz w:val="22"/>
                <w:szCs w:val="22"/>
                <w:lang w:val="nl-NL"/>
              </w:rPr>
              <w:t>Nummer in het handels- of beroepsregister</w:t>
            </w:r>
          </w:p>
        </w:tc>
        <w:tc>
          <w:tcPr>
            <w:tcW w:w="5772" w:type="dxa"/>
            <w:hideMark/>
          </w:tcPr>
          <w:p w:rsidRPr="003E4893" w:rsidR="003E4893" w:rsidP="003E4893" w:rsidRDefault="003E4893" w14:paraId="77844848" w14:textId="77777777">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p>
        </w:tc>
      </w:tr>
      <w:tr w:rsidRPr="003E4893" w:rsidR="003E4893" w:rsidTr="00F50FA1" w14:paraId="13025BBB" w14:textId="77777777">
        <w:tc>
          <w:tcPr>
            <w:cnfStyle w:val="001000000000" w:firstRow="0" w:lastRow="0" w:firstColumn="1" w:lastColumn="0" w:oddVBand="0" w:evenVBand="0" w:oddHBand="0" w:evenHBand="0" w:firstRowFirstColumn="0" w:firstRowLastColumn="0" w:lastRowFirstColumn="0" w:lastRowLastColumn="0"/>
            <w:tcW w:w="4644" w:type="dxa"/>
            <w:hideMark/>
          </w:tcPr>
          <w:p w:rsidRPr="003E4893" w:rsidR="003E4893" w:rsidP="003E4893" w:rsidRDefault="003E4893" w14:paraId="1EA5F7EF" w14:textId="77777777">
            <w:pPr>
              <w:pStyle w:val="Geenafstand"/>
              <w:spacing w:line="360" w:lineRule="auto"/>
              <w:rPr>
                <w:sz w:val="22"/>
                <w:szCs w:val="22"/>
                <w:lang w:val="nl-NL"/>
              </w:rPr>
            </w:pPr>
            <w:r w:rsidRPr="003E4893">
              <w:rPr>
                <w:sz w:val="22"/>
                <w:szCs w:val="22"/>
                <w:lang w:val="nl-NL"/>
              </w:rPr>
              <w:t>Vestigingsadres</w:t>
            </w:r>
          </w:p>
        </w:tc>
        <w:tc>
          <w:tcPr>
            <w:tcW w:w="5772" w:type="dxa"/>
            <w:hideMark/>
          </w:tcPr>
          <w:p w:rsidRPr="003E4893" w:rsidR="003E4893" w:rsidP="003E4893" w:rsidRDefault="003E4893" w14:paraId="60255387" w14:textId="77777777">
            <w:pPr>
              <w:pStyle w:val="Geenafstand"/>
              <w:spacing w:line="360" w:lineRule="auto"/>
              <w:cnfStyle w:val="000000000000" w:firstRow="0" w:lastRow="0" w:firstColumn="0" w:lastColumn="0" w:oddVBand="0" w:evenVBand="0" w:oddHBand="0" w:evenHBand="0" w:firstRowFirstColumn="0" w:firstRowLastColumn="0" w:lastRowFirstColumn="0" w:lastRowLastColumn="0"/>
              <w:rPr>
                <w:sz w:val="22"/>
                <w:szCs w:val="22"/>
                <w:lang w:val="nl-NL"/>
              </w:rPr>
            </w:pPr>
          </w:p>
        </w:tc>
      </w:tr>
      <w:tr w:rsidRPr="003E4893" w:rsidR="003E4893" w:rsidTr="00F50FA1" w14:paraId="60F81D3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hideMark/>
          </w:tcPr>
          <w:p w:rsidRPr="003E4893" w:rsidR="003E4893" w:rsidP="003E4893" w:rsidRDefault="003E4893" w14:paraId="5C85C7CF" w14:textId="77777777">
            <w:pPr>
              <w:pStyle w:val="Geenafstand"/>
              <w:spacing w:line="360" w:lineRule="auto"/>
              <w:rPr>
                <w:sz w:val="22"/>
                <w:szCs w:val="22"/>
                <w:lang w:val="nl-NL"/>
              </w:rPr>
            </w:pPr>
            <w:r w:rsidRPr="003E4893">
              <w:rPr>
                <w:sz w:val="22"/>
                <w:szCs w:val="22"/>
                <w:lang w:val="nl-NL"/>
              </w:rPr>
              <w:t>Postadres</w:t>
            </w:r>
          </w:p>
        </w:tc>
        <w:tc>
          <w:tcPr>
            <w:tcW w:w="5772" w:type="dxa"/>
            <w:hideMark/>
          </w:tcPr>
          <w:p w:rsidRPr="003E4893" w:rsidR="003E4893" w:rsidP="003E4893" w:rsidRDefault="003E4893" w14:paraId="134F36DB" w14:textId="77777777">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p>
        </w:tc>
      </w:tr>
      <w:tr w:rsidRPr="003E4893" w:rsidR="003E4893" w:rsidTr="00F50FA1" w14:paraId="618F82F5" w14:textId="77777777">
        <w:tc>
          <w:tcPr>
            <w:cnfStyle w:val="001000000000" w:firstRow="0" w:lastRow="0" w:firstColumn="1" w:lastColumn="0" w:oddVBand="0" w:evenVBand="0" w:oddHBand="0" w:evenHBand="0" w:firstRowFirstColumn="0" w:firstRowLastColumn="0" w:lastRowFirstColumn="0" w:lastRowLastColumn="0"/>
            <w:tcW w:w="4644" w:type="dxa"/>
            <w:hideMark/>
          </w:tcPr>
          <w:p w:rsidRPr="003E4893" w:rsidR="003E4893" w:rsidP="003E4893" w:rsidRDefault="003E4893" w14:paraId="2984AC08" w14:textId="77777777">
            <w:pPr>
              <w:pStyle w:val="Geenafstand"/>
              <w:spacing w:line="360" w:lineRule="auto"/>
              <w:rPr>
                <w:sz w:val="22"/>
                <w:szCs w:val="22"/>
                <w:lang w:val="nl-NL"/>
              </w:rPr>
            </w:pPr>
            <w:r w:rsidRPr="003E4893">
              <w:rPr>
                <w:sz w:val="22"/>
                <w:szCs w:val="22"/>
                <w:lang w:val="nl-NL"/>
              </w:rPr>
              <w:t>Postcode en plaats</w:t>
            </w:r>
          </w:p>
        </w:tc>
        <w:tc>
          <w:tcPr>
            <w:tcW w:w="5772" w:type="dxa"/>
            <w:hideMark/>
          </w:tcPr>
          <w:p w:rsidRPr="003E4893" w:rsidR="003E4893" w:rsidP="003E4893" w:rsidRDefault="003E4893" w14:paraId="61C87077" w14:textId="77777777">
            <w:pPr>
              <w:pStyle w:val="Geenafstand"/>
              <w:spacing w:line="360" w:lineRule="auto"/>
              <w:cnfStyle w:val="000000000000" w:firstRow="0" w:lastRow="0" w:firstColumn="0" w:lastColumn="0" w:oddVBand="0" w:evenVBand="0" w:oddHBand="0" w:evenHBand="0" w:firstRowFirstColumn="0" w:firstRowLastColumn="0" w:lastRowFirstColumn="0" w:lastRowLastColumn="0"/>
              <w:rPr>
                <w:sz w:val="22"/>
                <w:szCs w:val="22"/>
                <w:lang w:val="nl-NL"/>
              </w:rPr>
            </w:pPr>
          </w:p>
        </w:tc>
      </w:tr>
      <w:tr w:rsidRPr="003E4893" w:rsidR="003E4893" w:rsidTr="00F50FA1" w14:paraId="1FE0381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hideMark/>
          </w:tcPr>
          <w:p w:rsidRPr="003E4893" w:rsidR="003E4893" w:rsidP="003E4893" w:rsidRDefault="003E4893" w14:paraId="599FE943" w14:textId="77777777">
            <w:pPr>
              <w:pStyle w:val="Geenafstand"/>
              <w:spacing w:line="360" w:lineRule="auto"/>
              <w:rPr>
                <w:sz w:val="22"/>
                <w:szCs w:val="22"/>
                <w:lang w:val="nl-NL"/>
              </w:rPr>
            </w:pPr>
            <w:r w:rsidRPr="003E4893">
              <w:rPr>
                <w:sz w:val="22"/>
                <w:szCs w:val="22"/>
                <w:lang w:val="nl-NL"/>
              </w:rPr>
              <w:t>Land</w:t>
            </w:r>
          </w:p>
        </w:tc>
        <w:tc>
          <w:tcPr>
            <w:tcW w:w="5772" w:type="dxa"/>
            <w:hideMark/>
          </w:tcPr>
          <w:p w:rsidRPr="003E4893" w:rsidR="003E4893" w:rsidP="003E4893" w:rsidRDefault="003E4893" w14:paraId="66C49DA2" w14:textId="77777777">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p>
        </w:tc>
      </w:tr>
      <w:tr w:rsidRPr="003E4893" w:rsidR="003E4893" w:rsidTr="00F50FA1" w14:paraId="383F7B10" w14:textId="77777777">
        <w:tc>
          <w:tcPr>
            <w:cnfStyle w:val="001000000000" w:firstRow="0" w:lastRow="0" w:firstColumn="1" w:lastColumn="0" w:oddVBand="0" w:evenVBand="0" w:oddHBand="0" w:evenHBand="0" w:firstRowFirstColumn="0" w:firstRowLastColumn="0" w:lastRowFirstColumn="0" w:lastRowLastColumn="0"/>
            <w:tcW w:w="4644" w:type="dxa"/>
            <w:hideMark/>
          </w:tcPr>
          <w:p w:rsidRPr="003E4893" w:rsidR="003E4893" w:rsidP="003E4893" w:rsidRDefault="003E4893" w14:paraId="77D42424" w14:textId="77777777">
            <w:pPr>
              <w:pStyle w:val="Geenafstand"/>
              <w:spacing w:line="360" w:lineRule="auto"/>
              <w:rPr>
                <w:sz w:val="22"/>
                <w:szCs w:val="22"/>
                <w:lang w:val="nl-NL"/>
              </w:rPr>
            </w:pPr>
            <w:r w:rsidRPr="003E4893">
              <w:rPr>
                <w:sz w:val="22"/>
                <w:szCs w:val="22"/>
                <w:lang w:val="nl-NL"/>
              </w:rPr>
              <w:t>Naam rechtsgeldig vertegenwoordiger</w:t>
            </w:r>
          </w:p>
        </w:tc>
        <w:tc>
          <w:tcPr>
            <w:tcW w:w="5772" w:type="dxa"/>
            <w:hideMark/>
          </w:tcPr>
          <w:p w:rsidRPr="003E4893" w:rsidR="003E4893" w:rsidP="003E4893" w:rsidRDefault="003E4893" w14:paraId="207B60DB" w14:textId="77777777">
            <w:pPr>
              <w:pStyle w:val="Geenafstand"/>
              <w:spacing w:line="360" w:lineRule="auto"/>
              <w:cnfStyle w:val="000000000000" w:firstRow="0" w:lastRow="0" w:firstColumn="0" w:lastColumn="0" w:oddVBand="0" w:evenVBand="0" w:oddHBand="0" w:evenHBand="0" w:firstRowFirstColumn="0" w:firstRowLastColumn="0" w:lastRowFirstColumn="0" w:lastRowLastColumn="0"/>
              <w:rPr>
                <w:sz w:val="22"/>
                <w:szCs w:val="22"/>
                <w:lang w:val="nl-NL"/>
              </w:rPr>
            </w:pPr>
          </w:p>
        </w:tc>
      </w:tr>
      <w:tr w:rsidRPr="003E4893" w:rsidR="003E4893" w:rsidTr="00F50FA1" w14:paraId="7268587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hideMark/>
          </w:tcPr>
          <w:p w:rsidRPr="003E4893" w:rsidR="003E4893" w:rsidP="003E4893" w:rsidRDefault="003E4893" w14:paraId="7660F5EB" w14:textId="77777777">
            <w:pPr>
              <w:pStyle w:val="Geenafstand"/>
              <w:spacing w:line="360" w:lineRule="auto"/>
              <w:rPr>
                <w:sz w:val="22"/>
                <w:szCs w:val="22"/>
                <w:lang w:val="nl-NL"/>
              </w:rPr>
            </w:pPr>
            <w:r w:rsidRPr="003E4893">
              <w:rPr>
                <w:sz w:val="22"/>
                <w:szCs w:val="22"/>
                <w:lang w:val="nl-NL"/>
              </w:rPr>
              <w:t>Functie</w:t>
            </w:r>
          </w:p>
        </w:tc>
        <w:tc>
          <w:tcPr>
            <w:tcW w:w="5772" w:type="dxa"/>
            <w:hideMark/>
          </w:tcPr>
          <w:p w:rsidRPr="003E4893" w:rsidR="003E4893" w:rsidP="003E4893" w:rsidRDefault="003E4893" w14:paraId="00C721CD" w14:textId="77777777">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p>
        </w:tc>
      </w:tr>
      <w:tr w:rsidRPr="003E4893" w:rsidR="003E4893" w:rsidTr="00F50FA1" w14:paraId="34A3DFD3" w14:textId="77777777">
        <w:tc>
          <w:tcPr>
            <w:cnfStyle w:val="001000000000" w:firstRow="0" w:lastRow="0" w:firstColumn="1" w:lastColumn="0" w:oddVBand="0" w:evenVBand="0" w:oddHBand="0" w:evenHBand="0" w:firstRowFirstColumn="0" w:firstRowLastColumn="0" w:lastRowFirstColumn="0" w:lastRowLastColumn="0"/>
            <w:tcW w:w="4644" w:type="dxa"/>
            <w:hideMark/>
          </w:tcPr>
          <w:p w:rsidRPr="003E4893" w:rsidR="003E4893" w:rsidP="003E4893" w:rsidRDefault="003E4893" w14:paraId="2816A067" w14:textId="77777777">
            <w:pPr>
              <w:pStyle w:val="Geenafstand"/>
              <w:spacing w:line="360" w:lineRule="auto"/>
              <w:rPr>
                <w:sz w:val="22"/>
                <w:szCs w:val="22"/>
                <w:lang w:val="nl-NL"/>
              </w:rPr>
            </w:pPr>
            <w:r w:rsidRPr="003E4893">
              <w:rPr>
                <w:sz w:val="22"/>
                <w:szCs w:val="22"/>
                <w:lang w:val="nl-NL"/>
              </w:rPr>
              <w:t>Telefoonnummer</w:t>
            </w:r>
          </w:p>
        </w:tc>
        <w:tc>
          <w:tcPr>
            <w:tcW w:w="5772" w:type="dxa"/>
            <w:hideMark/>
          </w:tcPr>
          <w:p w:rsidRPr="003E4893" w:rsidR="003E4893" w:rsidP="003E4893" w:rsidRDefault="003E4893" w14:paraId="07146643" w14:textId="77777777">
            <w:pPr>
              <w:pStyle w:val="Geenafstand"/>
              <w:spacing w:line="360" w:lineRule="auto"/>
              <w:cnfStyle w:val="000000000000" w:firstRow="0" w:lastRow="0" w:firstColumn="0" w:lastColumn="0" w:oddVBand="0" w:evenVBand="0" w:oddHBand="0" w:evenHBand="0" w:firstRowFirstColumn="0" w:firstRowLastColumn="0" w:lastRowFirstColumn="0" w:lastRowLastColumn="0"/>
              <w:rPr>
                <w:sz w:val="22"/>
                <w:szCs w:val="22"/>
                <w:lang w:val="nl-NL"/>
              </w:rPr>
            </w:pPr>
          </w:p>
        </w:tc>
      </w:tr>
      <w:tr w:rsidRPr="003E4893" w:rsidR="003E4893" w:rsidTr="00F50FA1" w14:paraId="0E7624D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hideMark/>
          </w:tcPr>
          <w:p w:rsidRPr="003E4893" w:rsidR="003E4893" w:rsidP="003E4893" w:rsidRDefault="003E4893" w14:paraId="0DCE6012" w14:textId="77777777">
            <w:pPr>
              <w:pStyle w:val="Geenafstand"/>
              <w:spacing w:line="360" w:lineRule="auto"/>
              <w:rPr>
                <w:sz w:val="22"/>
                <w:szCs w:val="22"/>
                <w:lang w:val="nl-NL"/>
              </w:rPr>
            </w:pPr>
            <w:r w:rsidRPr="003E4893">
              <w:rPr>
                <w:sz w:val="22"/>
                <w:szCs w:val="22"/>
                <w:lang w:val="nl-NL"/>
              </w:rPr>
              <w:t>E-mailadres</w:t>
            </w:r>
          </w:p>
        </w:tc>
        <w:tc>
          <w:tcPr>
            <w:tcW w:w="5772" w:type="dxa"/>
            <w:hideMark/>
          </w:tcPr>
          <w:p w:rsidRPr="003E4893" w:rsidR="003E4893" w:rsidP="003E4893" w:rsidRDefault="003E4893" w14:paraId="414851C7" w14:textId="77777777">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p>
        </w:tc>
      </w:tr>
    </w:tbl>
    <w:p w:rsidR="00F50FA1" w:rsidP="003E4893" w:rsidRDefault="00F50FA1" w14:paraId="6EE7746D" w14:textId="21FA95B8">
      <w:pPr>
        <w:pStyle w:val="Geenafstand"/>
        <w:spacing w:line="360" w:lineRule="auto"/>
        <w:rPr>
          <w:b/>
          <w:bCs/>
          <w:sz w:val="22"/>
          <w:szCs w:val="22"/>
          <w:lang w:val="nl-NL"/>
        </w:rPr>
      </w:pPr>
    </w:p>
    <w:p w:rsidR="00F50FA1" w:rsidP="00F50FA1" w:rsidRDefault="00F50FA1" w14:paraId="01A49526" w14:textId="4B88B3AC">
      <w:pPr>
        <w:rPr>
          <w:b/>
          <w:bCs/>
          <w:sz w:val="22"/>
          <w:szCs w:val="22"/>
          <w:lang w:val="nl-NL"/>
        </w:rPr>
      </w:pPr>
      <w:r>
        <w:rPr>
          <w:b/>
          <w:bCs/>
          <w:sz w:val="22"/>
          <w:szCs w:val="22"/>
          <w:lang w:val="nl-NL"/>
        </w:rPr>
        <w:br w:type="page"/>
      </w:r>
    </w:p>
    <w:p w:rsidRPr="00F50FA1" w:rsidR="003E4893" w:rsidP="00F50FA1" w:rsidRDefault="003E4893" w14:paraId="656F6AD9" w14:textId="596410DB">
      <w:pPr>
        <w:pStyle w:val="Kop2"/>
        <w:rPr>
          <w:b/>
          <w:bCs/>
          <w:sz w:val="28"/>
          <w:szCs w:val="28"/>
          <w:lang w:val="nl-NL"/>
        </w:rPr>
      </w:pPr>
      <w:r w:rsidRPr="00F50FA1">
        <w:rPr>
          <w:b/>
          <w:bCs/>
          <w:sz w:val="28"/>
          <w:szCs w:val="28"/>
          <w:lang w:val="nl-NL"/>
        </w:rPr>
        <w:t>3. Contactpersoon voor de procedure</w:t>
      </w:r>
    </w:p>
    <w:tbl>
      <w:tblPr>
        <w:tblStyle w:val="Rastertabel4-Accent1"/>
        <w:tblW w:w="10456" w:type="dxa"/>
        <w:tblLook w:val="04A0" w:firstRow="1" w:lastRow="0" w:firstColumn="1" w:lastColumn="0" w:noHBand="0" w:noVBand="1"/>
      </w:tblPr>
      <w:tblGrid>
        <w:gridCol w:w="1941"/>
        <w:gridCol w:w="8515"/>
      </w:tblGrid>
      <w:tr w:rsidRPr="003E4893" w:rsidR="003E4893" w:rsidTr="00F50FA1" w14:paraId="621EBF0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Pr="003E4893" w:rsidR="003E4893" w:rsidP="003E4893" w:rsidRDefault="003E4893" w14:paraId="7E62E982" w14:textId="77777777">
            <w:pPr>
              <w:pStyle w:val="Geenafstand"/>
              <w:spacing w:line="360" w:lineRule="auto"/>
              <w:rPr>
                <w:sz w:val="22"/>
                <w:szCs w:val="22"/>
                <w:lang w:val="nl-NL"/>
              </w:rPr>
            </w:pPr>
            <w:r w:rsidRPr="003E4893">
              <w:rPr>
                <w:sz w:val="22"/>
                <w:szCs w:val="22"/>
                <w:lang w:val="nl-NL"/>
              </w:rPr>
              <w:t>Onderdeel</w:t>
            </w:r>
          </w:p>
        </w:tc>
        <w:tc>
          <w:tcPr>
            <w:tcW w:w="8515" w:type="dxa"/>
            <w:hideMark/>
          </w:tcPr>
          <w:p w:rsidRPr="003E4893" w:rsidR="003E4893" w:rsidP="003E4893" w:rsidRDefault="003E4893" w14:paraId="33A528E6" w14:textId="77777777">
            <w:pPr>
              <w:pStyle w:val="Geenafstand"/>
              <w:spacing w:line="360" w:lineRule="auto"/>
              <w:cnfStyle w:val="100000000000" w:firstRow="1" w:lastRow="0" w:firstColumn="0" w:lastColumn="0" w:oddVBand="0" w:evenVBand="0" w:oddHBand="0" w:evenHBand="0" w:firstRowFirstColumn="0" w:firstRowLastColumn="0" w:lastRowFirstColumn="0" w:lastRowLastColumn="0"/>
              <w:rPr>
                <w:sz w:val="22"/>
                <w:szCs w:val="22"/>
                <w:lang w:val="nl-NL"/>
              </w:rPr>
            </w:pPr>
            <w:r w:rsidRPr="003E4893">
              <w:rPr>
                <w:sz w:val="22"/>
                <w:szCs w:val="22"/>
                <w:lang w:val="nl-NL"/>
              </w:rPr>
              <w:t>In te vullen door gegadigde</w:t>
            </w:r>
          </w:p>
        </w:tc>
      </w:tr>
      <w:tr w:rsidRPr="003E4893" w:rsidR="003E4893" w:rsidTr="00F50FA1" w14:paraId="3BEF1B3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Pr="003E4893" w:rsidR="003E4893" w:rsidP="003E4893" w:rsidRDefault="003E4893" w14:paraId="5092F6E3" w14:textId="77777777">
            <w:pPr>
              <w:pStyle w:val="Geenafstand"/>
              <w:spacing w:line="360" w:lineRule="auto"/>
              <w:rPr>
                <w:sz w:val="22"/>
                <w:szCs w:val="22"/>
                <w:lang w:val="nl-NL"/>
              </w:rPr>
            </w:pPr>
            <w:r w:rsidRPr="003E4893">
              <w:rPr>
                <w:sz w:val="22"/>
                <w:szCs w:val="22"/>
                <w:lang w:val="nl-NL"/>
              </w:rPr>
              <w:t>Naam</w:t>
            </w:r>
          </w:p>
        </w:tc>
        <w:tc>
          <w:tcPr>
            <w:tcW w:w="8515" w:type="dxa"/>
            <w:hideMark/>
          </w:tcPr>
          <w:p w:rsidRPr="003E4893" w:rsidR="003E4893" w:rsidP="003E4893" w:rsidRDefault="003E4893" w14:paraId="311634AA" w14:textId="77777777">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p>
        </w:tc>
      </w:tr>
      <w:tr w:rsidRPr="003E4893" w:rsidR="003E4893" w:rsidTr="00F50FA1" w14:paraId="02691CBE" w14:textId="77777777">
        <w:tc>
          <w:tcPr>
            <w:cnfStyle w:val="001000000000" w:firstRow="0" w:lastRow="0" w:firstColumn="1" w:lastColumn="0" w:oddVBand="0" w:evenVBand="0" w:oddHBand="0" w:evenHBand="0" w:firstRowFirstColumn="0" w:firstRowLastColumn="0" w:lastRowFirstColumn="0" w:lastRowLastColumn="0"/>
            <w:tcW w:w="0" w:type="auto"/>
            <w:hideMark/>
          </w:tcPr>
          <w:p w:rsidRPr="003E4893" w:rsidR="003E4893" w:rsidP="003E4893" w:rsidRDefault="003E4893" w14:paraId="5EF34B44" w14:textId="77777777">
            <w:pPr>
              <w:pStyle w:val="Geenafstand"/>
              <w:spacing w:line="360" w:lineRule="auto"/>
              <w:rPr>
                <w:sz w:val="22"/>
                <w:szCs w:val="22"/>
                <w:lang w:val="nl-NL"/>
              </w:rPr>
            </w:pPr>
            <w:r w:rsidRPr="003E4893">
              <w:rPr>
                <w:sz w:val="22"/>
                <w:szCs w:val="22"/>
                <w:lang w:val="nl-NL"/>
              </w:rPr>
              <w:t>Functie</w:t>
            </w:r>
          </w:p>
        </w:tc>
        <w:tc>
          <w:tcPr>
            <w:tcW w:w="8515" w:type="dxa"/>
            <w:hideMark/>
          </w:tcPr>
          <w:p w:rsidRPr="003E4893" w:rsidR="003E4893" w:rsidP="003E4893" w:rsidRDefault="003E4893" w14:paraId="369B6471" w14:textId="77777777">
            <w:pPr>
              <w:pStyle w:val="Geenafstand"/>
              <w:spacing w:line="360" w:lineRule="auto"/>
              <w:cnfStyle w:val="000000000000" w:firstRow="0" w:lastRow="0" w:firstColumn="0" w:lastColumn="0" w:oddVBand="0" w:evenVBand="0" w:oddHBand="0" w:evenHBand="0" w:firstRowFirstColumn="0" w:firstRowLastColumn="0" w:lastRowFirstColumn="0" w:lastRowLastColumn="0"/>
              <w:rPr>
                <w:sz w:val="22"/>
                <w:szCs w:val="22"/>
                <w:lang w:val="nl-NL"/>
              </w:rPr>
            </w:pPr>
          </w:p>
        </w:tc>
      </w:tr>
      <w:tr w:rsidRPr="003E4893" w:rsidR="003E4893" w:rsidTr="00F50FA1" w14:paraId="7A2062A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Pr="003E4893" w:rsidR="003E4893" w:rsidP="003E4893" w:rsidRDefault="003E4893" w14:paraId="158068C3" w14:textId="77777777">
            <w:pPr>
              <w:pStyle w:val="Geenafstand"/>
              <w:spacing w:line="360" w:lineRule="auto"/>
              <w:rPr>
                <w:sz w:val="22"/>
                <w:szCs w:val="22"/>
                <w:lang w:val="nl-NL"/>
              </w:rPr>
            </w:pPr>
            <w:r w:rsidRPr="003E4893">
              <w:rPr>
                <w:sz w:val="22"/>
                <w:szCs w:val="22"/>
                <w:lang w:val="nl-NL"/>
              </w:rPr>
              <w:t>Telefoonnummer</w:t>
            </w:r>
          </w:p>
        </w:tc>
        <w:tc>
          <w:tcPr>
            <w:tcW w:w="8515" w:type="dxa"/>
            <w:hideMark/>
          </w:tcPr>
          <w:p w:rsidRPr="003E4893" w:rsidR="003E4893" w:rsidP="003E4893" w:rsidRDefault="003E4893" w14:paraId="7A3FBC1B" w14:textId="77777777">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p>
        </w:tc>
      </w:tr>
      <w:tr w:rsidRPr="003E4893" w:rsidR="003E4893" w:rsidTr="00F50FA1" w14:paraId="6EA81236" w14:textId="77777777">
        <w:tc>
          <w:tcPr>
            <w:cnfStyle w:val="001000000000" w:firstRow="0" w:lastRow="0" w:firstColumn="1" w:lastColumn="0" w:oddVBand="0" w:evenVBand="0" w:oddHBand="0" w:evenHBand="0" w:firstRowFirstColumn="0" w:firstRowLastColumn="0" w:lastRowFirstColumn="0" w:lastRowLastColumn="0"/>
            <w:tcW w:w="0" w:type="auto"/>
            <w:hideMark/>
          </w:tcPr>
          <w:p w:rsidRPr="003E4893" w:rsidR="003E4893" w:rsidP="003E4893" w:rsidRDefault="003E4893" w14:paraId="47756A79" w14:textId="77777777">
            <w:pPr>
              <w:pStyle w:val="Geenafstand"/>
              <w:spacing w:line="360" w:lineRule="auto"/>
              <w:rPr>
                <w:sz w:val="22"/>
                <w:szCs w:val="22"/>
                <w:lang w:val="nl-NL"/>
              </w:rPr>
            </w:pPr>
            <w:r w:rsidRPr="003E4893">
              <w:rPr>
                <w:sz w:val="22"/>
                <w:szCs w:val="22"/>
                <w:lang w:val="nl-NL"/>
              </w:rPr>
              <w:t>E-mailadres</w:t>
            </w:r>
          </w:p>
        </w:tc>
        <w:tc>
          <w:tcPr>
            <w:tcW w:w="8515" w:type="dxa"/>
            <w:hideMark/>
          </w:tcPr>
          <w:p w:rsidRPr="003E4893" w:rsidR="003E4893" w:rsidP="003E4893" w:rsidRDefault="003E4893" w14:paraId="7E827AA5" w14:textId="77777777">
            <w:pPr>
              <w:pStyle w:val="Geenafstand"/>
              <w:spacing w:line="360" w:lineRule="auto"/>
              <w:cnfStyle w:val="000000000000" w:firstRow="0" w:lastRow="0" w:firstColumn="0" w:lastColumn="0" w:oddVBand="0" w:evenVBand="0" w:oddHBand="0" w:evenHBand="0" w:firstRowFirstColumn="0" w:firstRowLastColumn="0" w:lastRowFirstColumn="0" w:lastRowLastColumn="0"/>
              <w:rPr>
                <w:sz w:val="22"/>
                <w:szCs w:val="22"/>
                <w:lang w:val="nl-NL"/>
              </w:rPr>
            </w:pPr>
          </w:p>
        </w:tc>
      </w:tr>
    </w:tbl>
    <w:p w:rsidR="00F50FA1" w:rsidP="003E4893" w:rsidRDefault="00F50FA1" w14:paraId="7AD2F307" w14:textId="77777777">
      <w:pPr>
        <w:pStyle w:val="Geenafstand"/>
        <w:spacing w:line="360" w:lineRule="auto"/>
        <w:rPr>
          <w:b/>
          <w:bCs/>
          <w:sz w:val="22"/>
          <w:szCs w:val="22"/>
          <w:lang w:val="nl-NL"/>
        </w:rPr>
      </w:pPr>
    </w:p>
    <w:p w:rsidRPr="00F50FA1" w:rsidR="003E4893" w:rsidP="00F50FA1" w:rsidRDefault="003E4893" w14:paraId="40CF8EA3" w14:textId="5661A3BA">
      <w:pPr>
        <w:pStyle w:val="Kop2"/>
        <w:rPr>
          <w:b/>
          <w:bCs/>
          <w:sz w:val="28"/>
          <w:szCs w:val="28"/>
          <w:lang w:val="nl-NL"/>
        </w:rPr>
      </w:pPr>
      <w:r w:rsidRPr="00F50FA1">
        <w:rPr>
          <w:b/>
          <w:bCs/>
          <w:sz w:val="28"/>
          <w:szCs w:val="28"/>
          <w:lang w:val="nl-NL"/>
        </w:rPr>
        <w:t>4. Beoogd ontwikkel- en ontwerpteam</w:t>
      </w:r>
    </w:p>
    <w:p w:rsidR="003E4893" w:rsidP="003E4893" w:rsidRDefault="003E4893" w14:paraId="759FE824" w14:textId="77777777">
      <w:pPr>
        <w:pStyle w:val="Geenafstand"/>
        <w:spacing w:line="360" w:lineRule="auto"/>
        <w:rPr>
          <w:sz w:val="22"/>
          <w:szCs w:val="22"/>
          <w:lang w:val="nl-NL"/>
        </w:rPr>
      </w:pPr>
      <w:r w:rsidRPr="003E4893">
        <w:rPr>
          <w:sz w:val="22"/>
          <w:szCs w:val="22"/>
          <w:lang w:val="nl-NL"/>
        </w:rPr>
        <w:t xml:space="preserve">Vul hieronder de organisaties en disciplines in die onderdeel uitmaken van het beoogde ontwikkel- en ontwerpteam voor De </w:t>
      </w:r>
      <w:proofErr w:type="spellStart"/>
      <w:r w:rsidRPr="003E4893">
        <w:rPr>
          <w:sz w:val="22"/>
          <w:szCs w:val="22"/>
          <w:lang w:val="nl-NL"/>
        </w:rPr>
        <w:t>Trime</w:t>
      </w:r>
      <w:proofErr w:type="spellEnd"/>
      <w:r w:rsidRPr="003E4893">
        <w:rPr>
          <w:sz w:val="22"/>
          <w:szCs w:val="22"/>
          <w:lang w:val="nl-NL"/>
        </w:rPr>
        <w:t>.</w:t>
      </w:r>
    </w:p>
    <w:p w:rsidRPr="003E4893" w:rsidR="00F50FA1" w:rsidP="003E4893" w:rsidRDefault="00F50FA1" w14:paraId="103CAF29" w14:textId="77777777">
      <w:pPr>
        <w:pStyle w:val="Geenafstand"/>
        <w:spacing w:line="360" w:lineRule="auto"/>
        <w:rPr>
          <w:sz w:val="22"/>
          <w:szCs w:val="22"/>
          <w:lang w:val="nl-NL"/>
        </w:rPr>
      </w:pPr>
    </w:p>
    <w:p w:rsidRPr="003E4893" w:rsidR="003E4893" w:rsidP="003E4893" w:rsidRDefault="003E4893" w14:paraId="1299A09F" w14:textId="77777777">
      <w:pPr>
        <w:pStyle w:val="Geenafstand"/>
        <w:spacing w:line="360" w:lineRule="auto"/>
        <w:rPr>
          <w:sz w:val="22"/>
          <w:szCs w:val="22"/>
          <w:lang w:val="nl-NL"/>
        </w:rPr>
      </w:pPr>
      <w:r w:rsidRPr="003E4893">
        <w:rPr>
          <w:sz w:val="22"/>
          <w:szCs w:val="22"/>
          <w:lang w:val="nl-NL"/>
        </w:rPr>
        <w:t>Het ontwikkel- en ontwerpteam dient ten minste te beschikken over deskundigheid op het gebied van:</w:t>
      </w:r>
    </w:p>
    <w:p w:rsidRPr="003E4893" w:rsidR="003E4893" w:rsidP="003E4893" w:rsidRDefault="003E4893" w14:paraId="2AB3AAD6" w14:textId="77777777">
      <w:pPr>
        <w:pStyle w:val="Geenafstand"/>
        <w:numPr>
          <w:ilvl w:val="0"/>
          <w:numId w:val="13"/>
        </w:numPr>
        <w:spacing w:line="360" w:lineRule="auto"/>
        <w:rPr>
          <w:sz w:val="22"/>
          <w:szCs w:val="22"/>
          <w:lang w:val="nl-NL"/>
        </w:rPr>
      </w:pPr>
      <w:proofErr w:type="gramStart"/>
      <w:r w:rsidRPr="003E4893">
        <w:rPr>
          <w:sz w:val="22"/>
          <w:szCs w:val="22"/>
          <w:lang w:val="nl-NL"/>
        </w:rPr>
        <w:t>ontwikkeling</w:t>
      </w:r>
      <w:proofErr w:type="gramEnd"/>
      <w:r w:rsidRPr="003E4893">
        <w:rPr>
          <w:sz w:val="22"/>
          <w:szCs w:val="22"/>
          <w:lang w:val="nl-NL"/>
        </w:rPr>
        <w:t xml:space="preserve"> en realisatie, waaronder financiering en afzet;</w:t>
      </w:r>
    </w:p>
    <w:p w:rsidRPr="003E4893" w:rsidR="003E4893" w:rsidP="003E4893" w:rsidRDefault="003E4893" w14:paraId="49AD9AA0" w14:textId="77777777">
      <w:pPr>
        <w:pStyle w:val="Geenafstand"/>
        <w:numPr>
          <w:ilvl w:val="0"/>
          <w:numId w:val="13"/>
        </w:numPr>
        <w:spacing w:line="360" w:lineRule="auto"/>
        <w:rPr>
          <w:sz w:val="22"/>
          <w:szCs w:val="22"/>
          <w:lang w:val="nl-NL"/>
        </w:rPr>
      </w:pPr>
      <w:proofErr w:type="gramStart"/>
      <w:r w:rsidRPr="003E4893">
        <w:rPr>
          <w:sz w:val="22"/>
          <w:szCs w:val="22"/>
          <w:lang w:val="nl-NL"/>
        </w:rPr>
        <w:t>architectuur</w:t>
      </w:r>
      <w:proofErr w:type="gramEnd"/>
      <w:r w:rsidRPr="003E4893">
        <w:rPr>
          <w:sz w:val="22"/>
          <w:szCs w:val="22"/>
          <w:lang w:val="nl-NL"/>
        </w:rPr>
        <w:t>;</w:t>
      </w:r>
    </w:p>
    <w:p w:rsidR="003E4893" w:rsidP="003E4893" w:rsidRDefault="003E4893" w14:paraId="2411BF86" w14:textId="77777777">
      <w:pPr>
        <w:pStyle w:val="Geenafstand"/>
        <w:numPr>
          <w:ilvl w:val="0"/>
          <w:numId w:val="13"/>
        </w:numPr>
        <w:spacing w:line="360" w:lineRule="auto"/>
        <w:rPr>
          <w:sz w:val="22"/>
          <w:szCs w:val="22"/>
          <w:lang w:val="nl-NL"/>
        </w:rPr>
      </w:pPr>
      <w:proofErr w:type="gramStart"/>
      <w:r w:rsidRPr="003E4893">
        <w:rPr>
          <w:sz w:val="22"/>
          <w:szCs w:val="22"/>
          <w:lang w:val="nl-NL"/>
        </w:rPr>
        <w:t>stedenbouwkundige</w:t>
      </w:r>
      <w:proofErr w:type="gramEnd"/>
      <w:r w:rsidRPr="003E4893">
        <w:rPr>
          <w:sz w:val="22"/>
          <w:szCs w:val="22"/>
          <w:lang w:val="nl-NL"/>
        </w:rPr>
        <w:t xml:space="preserve"> en/of landschappelijke deskundigheid.</w:t>
      </w:r>
    </w:p>
    <w:p w:rsidRPr="003E4893" w:rsidR="00F50FA1" w:rsidP="00F50FA1" w:rsidRDefault="00F50FA1" w14:paraId="5E2EC6E7" w14:textId="77777777">
      <w:pPr>
        <w:pStyle w:val="Geenafstand"/>
        <w:spacing w:line="360" w:lineRule="auto"/>
        <w:rPr>
          <w:sz w:val="22"/>
          <w:szCs w:val="22"/>
          <w:lang w:val="nl-NL"/>
        </w:rPr>
      </w:pPr>
    </w:p>
    <w:p w:rsidR="00B01EFA" w:rsidP="00B01EFA" w:rsidRDefault="0000285B" w14:paraId="28D58E04" w14:textId="2DE5650F">
      <w:pPr>
        <w:pStyle w:val="Geenafstand"/>
        <w:spacing w:line="360" w:lineRule="auto"/>
        <w:rPr>
          <w:sz w:val="22"/>
          <w:szCs w:val="22"/>
        </w:rPr>
      </w:pPr>
      <w:proofErr w:type="spellStart"/>
      <w:r w:rsidRPr="0000285B">
        <w:rPr>
          <w:sz w:val="22"/>
          <w:szCs w:val="22"/>
        </w:rPr>
        <w:t>Indien</w:t>
      </w:r>
      <w:proofErr w:type="spellEnd"/>
      <w:r w:rsidRPr="0000285B">
        <w:rPr>
          <w:sz w:val="22"/>
          <w:szCs w:val="22"/>
        </w:rPr>
        <w:t xml:space="preserve"> in </w:t>
      </w:r>
      <w:proofErr w:type="spellStart"/>
      <w:r w:rsidR="005C434E">
        <w:rPr>
          <w:sz w:val="22"/>
          <w:szCs w:val="22"/>
        </w:rPr>
        <w:t>b</w:t>
      </w:r>
      <w:r w:rsidRPr="0000285B">
        <w:rPr>
          <w:sz w:val="22"/>
          <w:szCs w:val="22"/>
        </w:rPr>
        <w:t>ijlage</w:t>
      </w:r>
      <w:proofErr w:type="spellEnd"/>
      <w:r w:rsidRPr="0000285B">
        <w:rPr>
          <w:sz w:val="22"/>
          <w:szCs w:val="22"/>
        </w:rPr>
        <w:t xml:space="preserve"> 2 – Model </w:t>
      </w:r>
      <w:proofErr w:type="spellStart"/>
      <w:r w:rsidRPr="0000285B">
        <w:rPr>
          <w:sz w:val="22"/>
          <w:szCs w:val="22"/>
        </w:rPr>
        <w:t>referentieprojecten</w:t>
      </w:r>
      <w:proofErr w:type="spellEnd"/>
      <w:r w:rsidRPr="0000285B">
        <w:rPr>
          <w:sz w:val="22"/>
          <w:szCs w:val="22"/>
        </w:rPr>
        <w:t xml:space="preserve"> De Trime </w:t>
      </w:r>
      <w:proofErr w:type="spellStart"/>
      <w:r w:rsidRPr="0000285B">
        <w:rPr>
          <w:sz w:val="22"/>
          <w:szCs w:val="22"/>
        </w:rPr>
        <w:t>een</w:t>
      </w:r>
      <w:proofErr w:type="spellEnd"/>
      <w:r w:rsidRPr="0000285B">
        <w:rPr>
          <w:sz w:val="22"/>
          <w:szCs w:val="22"/>
        </w:rPr>
        <w:t xml:space="preserve"> </w:t>
      </w:r>
      <w:proofErr w:type="spellStart"/>
      <w:r w:rsidRPr="0000285B">
        <w:rPr>
          <w:sz w:val="22"/>
          <w:szCs w:val="22"/>
        </w:rPr>
        <w:t>beroep</w:t>
      </w:r>
      <w:proofErr w:type="spellEnd"/>
      <w:r w:rsidRPr="0000285B">
        <w:rPr>
          <w:sz w:val="22"/>
          <w:szCs w:val="22"/>
        </w:rPr>
        <w:t xml:space="preserve"> </w:t>
      </w:r>
      <w:proofErr w:type="spellStart"/>
      <w:r w:rsidRPr="0000285B">
        <w:rPr>
          <w:sz w:val="22"/>
          <w:szCs w:val="22"/>
        </w:rPr>
        <w:t>wordt</w:t>
      </w:r>
      <w:proofErr w:type="spellEnd"/>
      <w:r w:rsidRPr="0000285B">
        <w:rPr>
          <w:sz w:val="22"/>
          <w:szCs w:val="22"/>
        </w:rPr>
        <w:t xml:space="preserve"> </w:t>
      </w:r>
      <w:proofErr w:type="spellStart"/>
      <w:r w:rsidRPr="0000285B">
        <w:rPr>
          <w:sz w:val="22"/>
          <w:szCs w:val="22"/>
        </w:rPr>
        <w:t>gedaan</w:t>
      </w:r>
      <w:proofErr w:type="spellEnd"/>
      <w:r w:rsidRPr="0000285B">
        <w:rPr>
          <w:sz w:val="22"/>
          <w:szCs w:val="22"/>
        </w:rPr>
        <w:t xml:space="preserve"> op de </w:t>
      </w:r>
      <w:proofErr w:type="spellStart"/>
      <w:r w:rsidRPr="0000285B">
        <w:rPr>
          <w:sz w:val="22"/>
          <w:szCs w:val="22"/>
        </w:rPr>
        <w:t>ervaring</w:t>
      </w:r>
      <w:proofErr w:type="spellEnd"/>
      <w:r w:rsidRPr="0000285B">
        <w:rPr>
          <w:sz w:val="22"/>
          <w:szCs w:val="22"/>
        </w:rPr>
        <w:t xml:space="preserve"> van </w:t>
      </w:r>
      <w:proofErr w:type="spellStart"/>
      <w:r w:rsidRPr="0000285B">
        <w:rPr>
          <w:sz w:val="22"/>
          <w:szCs w:val="22"/>
        </w:rPr>
        <w:t>één</w:t>
      </w:r>
      <w:proofErr w:type="spellEnd"/>
      <w:r w:rsidRPr="0000285B">
        <w:rPr>
          <w:sz w:val="22"/>
          <w:szCs w:val="22"/>
        </w:rPr>
        <w:t xml:space="preserve"> of </w:t>
      </w:r>
      <w:proofErr w:type="spellStart"/>
      <w:r w:rsidRPr="0000285B">
        <w:rPr>
          <w:sz w:val="22"/>
          <w:szCs w:val="22"/>
        </w:rPr>
        <w:t>meer</w:t>
      </w:r>
      <w:proofErr w:type="spellEnd"/>
      <w:r w:rsidRPr="0000285B">
        <w:rPr>
          <w:sz w:val="22"/>
          <w:szCs w:val="22"/>
        </w:rPr>
        <w:t xml:space="preserve"> </w:t>
      </w:r>
      <w:proofErr w:type="spellStart"/>
      <w:r w:rsidRPr="0000285B">
        <w:rPr>
          <w:sz w:val="22"/>
          <w:szCs w:val="22"/>
        </w:rPr>
        <w:t>teamleden</w:t>
      </w:r>
      <w:proofErr w:type="spellEnd"/>
      <w:r w:rsidRPr="0000285B">
        <w:rPr>
          <w:sz w:val="22"/>
          <w:szCs w:val="22"/>
        </w:rPr>
        <w:t xml:space="preserve">, </w:t>
      </w:r>
      <w:proofErr w:type="spellStart"/>
      <w:r w:rsidRPr="0000285B">
        <w:rPr>
          <w:sz w:val="22"/>
          <w:szCs w:val="22"/>
        </w:rPr>
        <w:t>dienen</w:t>
      </w:r>
      <w:proofErr w:type="spellEnd"/>
      <w:r w:rsidRPr="0000285B">
        <w:rPr>
          <w:sz w:val="22"/>
          <w:szCs w:val="22"/>
        </w:rPr>
        <w:t xml:space="preserve"> </w:t>
      </w:r>
      <w:proofErr w:type="spellStart"/>
      <w:r w:rsidRPr="0000285B">
        <w:rPr>
          <w:sz w:val="22"/>
          <w:szCs w:val="22"/>
        </w:rPr>
        <w:t>deze</w:t>
      </w:r>
      <w:proofErr w:type="spellEnd"/>
      <w:r w:rsidRPr="0000285B">
        <w:rPr>
          <w:sz w:val="22"/>
          <w:szCs w:val="22"/>
        </w:rPr>
        <w:t xml:space="preserve"> </w:t>
      </w:r>
      <w:proofErr w:type="spellStart"/>
      <w:r w:rsidRPr="0000285B">
        <w:rPr>
          <w:sz w:val="22"/>
          <w:szCs w:val="22"/>
        </w:rPr>
        <w:t>teamleden</w:t>
      </w:r>
      <w:proofErr w:type="spellEnd"/>
      <w:r w:rsidRPr="0000285B">
        <w:rPr>
          <w:sz w:val="22"/>
          <w:szCs w:val="22"/>
        </w:rPr>
        <w:t xml:space="preserve"> in </w:t>
      </w:r>
      <w:proofErr w:type="spellStart"/>
      <w:r w:rsidRPr="0000285B">
        <w:rPr>
          <w:sz w:val="22"/>
          <w:szCs w:val="22"/>
        </w:rPr>
        <w:t>onderstaand</w:t>
      </w:r>
      <w:proofErr w:type="spellEnd"/>
      <w:r w:rsidRPr="0000285B">
        <w:rPr>
          <w:sz w:val="22"/>
          <w:szCs w:val="22"/>
        </w:rPr>
        <w:t xml:space="preserve"> </w:t>
      </w:r>
      <w:proofErr w:type="spellStart"/>
      <w:r w:rsidRPr="0000285B">
        <w:rPr>
          <w:sz w:val="22"/>
          <w:szCs w:val="22"/>
        </w:rPr>
        <w:t>overzicht</w:t>
      </w:r>
      <w:proofErr w:type="spellEnd"/>
      <w:r w:rsidRPr="0000285B">
        <w:rPr>
          <w:sz w:val="22"/>
          <w:szCs w:val="22"/>
        </w:rPr>
        <w:t xml:space="preserve"> </w:t>
      </w:r>
      <w:proofErr w:type="spellStart"/>
      <w:r w:rsidRPr="0000285B">
        <w:rPr>
          <w:sz w:val="22"/>
          <w:szCs w:val="22"/>
        </w:rPr>
        <w:t>te</w:t>
      </w:r>
      <w:proofErr w:type="spellEnd"/>
      <w:r w:rsidRPr="0000285B">
        <w:rPr>
          <w:sz w:val="22"/>
          <w:szCs w:val="22"/>
        </w:rPr>
        <w:t xml:space="preserve"> </w:t>
      </w:r>
      <w:proofErr w:type="spellStart"/>
      <w:r w:rsidRPr="0000285B">
        <w:rPr>
          <w:sz w:val="22"/>
          <w:szCs w:val="22"/>
        </w:rPr>
        <w:t>zijn</w:t>
      </w:r>
      <w:proofErr w:type="spellEnd"/>
      <w:r w:rsidRPr="0000285B">
        <w:rPr>
          <w:sz w:val="22"/>
          <w:szCs w:val="22"/>
        </w:rPr>
        <w:t xml:space="preserve"> </w:t>
      </w:r>
      <w:proofErr w:type="spellStart"/>
      <w:r w:rsidRPr="0000285B">
        <w:rPr>
          <w:sz w:val="22"/>
          <w:szCs w:val="22"/>
        </w:rPr>
        <w:t>opgenomen</w:t>
      </w:r>
      <w:proofErr w:type="spellEnd"/>
      <w:r w:rsidRPr="0000285B">
        <w:rPr>
          <w:sz w:val="22"/>
          <w:szCs w:val="22"/>
        </w:rPr>
        <w:t>.</w:t>
      </w:r>
    </w:p>
    <w:p w:rsidR="0000285B" w:rsidP="00B01EFA" w:rsidRDefault="0000285B" w14:paraId="4E2B636D" w14:textId="77777777">
      <w:pPr>
        <w:pStyle w:val="Geenafstand"/>
        <w:spacing w:line="360" w:lineRule="auto"/>
        <w:rPr>
          <w:sz w:val="22"/>
          <w:szCs w:val="22"/>
          <w:lang w:val="nl-NL"/>
        </w:rPr>
      </w:pPr>
    </w:p>
    <w:tbl>
      <w:tblPr>
        <w:tblStyle w:val="Rastertabel4-Accent1"/>
        <w:tblW w:w="0" w:type="auto"/>
        <w:tblLook w:val="04A0" w:firstRow="1" w:lastRow="0" w:firstColumn="1" w:lastColumn="0" w:noHBand="0" w:noVBand="1"/>
      </w:tblPr>
      <w:tblGrid>
        <w:gridCol w:w="3510"/>
        <w:gridCol w:w="2268"/>
        <w:gridCol w:w="2268"/>
        <w:gridCol w:w="2370"/>
      </w:tblGrid>
      <w:tr w:rsidRPr="00AA237D" w:rsidR="00AA237D" w:rsidTr="00AA237D" w14:paraId="64357B3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hideMark/>
          </w:tcPr>
          <w:p w:rsidRPr="00AA237D" w:rsidR="00AA237D" w:rsidP="00AA237D" w:rsidRDefault="00AA237D" w14:paraId="21716118" w14:textId="77777777">
            <w:pPr>
              <w:pStyle w:val="Geenafstand"/>
              <w:spacing w:line="360" w:lineRule="auto"/>
              <w:rPr>
                <w:sz w:val="22"/>
                <w:szCs w:val="22"/>
                <w:lang w:val="nl-NL"/>
              </w:rPr>
            </w:pPr>
            <w:r w:rsidRPr="00AA237D">
              <w:rPr>
                <w:sz w:val="22"/>
                <w:szCs w:val="22"/>
                <w:lang w:val="nl-NL"/>
              </w:rPr>
              <w:t>Discipline</w:t>
            </w:r>
          </w:p>
        </w:tc>
        <w:tc>
          <w:tcPr>
            <w:tcW w:w="2268" w:type="dxa"/>
            <w:hideMark/>
          </w:tcPr>
          <w:p w:rsidRPr="00AA237D" w:rsidR="00AA237D" w:rsidP="00AA237D" w:rsidRDefault="00AA237D" w14:paraId="15A689CC" w14:textId="77777777">
            <w:pPr>
              <w:pStyle w:val="Geenafstand"/>
              <w:spacing w:line="360" w:lineRule="auto"/>
              <w:cnfStyle w:val="100000000000" w:firstRow="1" w:lastRow="0" w:firstColumn="0" w:lastColumn="0" w:oddVBand="0" w:evenVBand="0" w:oddHBand="0" w:evenHBand="0" w:firstRowFirstColumn="0" w:firstRowLastColumn="0" w:lastRowFirstColumn="0" w:lastRowLastColumn="0"/>
              <w:rPr>
                <w:sz w:val="22"/>
                <w:szCs w:val="22"/>
                <w:lang w:val="nl-NL"/>
              </w:rPr>
            </w:pPr>
            <w:r w:rsidRPr="00AA237D">
              <w:rPr>
                <w:sz w:val="22"/>
                <w:szCs w:val="22"/>
                <w:lang w:val="nl-NL"/>
              </w:rPr>
              <w:t>Organisatie</w:t>
            </w:r>
          </w:p>
        </w:tc>
        <w:tc>
          <w:tcPr>
            <w:tcW w:w="2268" w:type="dxa"/>
            <w:hideMark/>
          </w:tcPr>
          <w:p w:rsidRPr="00AA237D" w:rsidR="00AA237D" w:rsidP="00AA237D" w:rsidRDefault="00AA237D" w14:paraId="310113CD" w14:textId="77777777">
            <w:pPr>
              <w:pStyle w:val="Geenafstand"/>
              <w:spacing w:line="360" w:lineRule="auto"/>
              <w:cnfStyle w:val="100000000000" w:firstRow="1" w:lastRow="0" w:firstColumn="0" w:lastColumn="0" w:oddVBand="0" w:evenVBand="0" w:oddHBand="0" w:evenHBand="0" w:firstRowFirstColumn="0" w:firstRowLastColumn="0" w:lastRowFirstColumn="0" w:lastRowLastColumn="0"/>
              <w:rPr>
                <w:sz w:val="22"/>
                <w:szCs w:val="22"/>
                <w:lang w:val="nl-NL"/>
              </w:rPr>
            </w:pPr>
            <w:r w:rsidRPr="00AA237D">
              <w:rPr>
                <w:sz w:val="22"/>
                <w:szCs w:val="22"/>
                <w:lang w:val="nl-NL"/>
              </w:rPr>
              <w:t xml:space="preserve">Rol binnen De </w:t>
            </w:r>
            <w:proofErr w:type="spellStart"/>
            <w:r w:rsidRPr="00AA237D">
              <w:rPr>
                <w:sz w:val="22"/>
                <w:szCs w:val="22"/>
                <w:lang w:val="nl-NL"/>
              </w:rPr>
              <w:t>Trime</w:t>
            </w:r>
            <w:proofErr w:type="spellEnd"/>
          </w:p>
        </w:tc>
        <w:tc>
          <w:tcPr>
            <w:tcW w:w="2370" w:type="dxa"/>
            <w:hideMark/>
          </w:tcPr>
          <w:p w:rsidRPr="00AA237D" w:rsidR="00AA237D" w:rsidP="00AA237D" w:rsidRDefault="00AA237D" w14:paraId="11617E43" w14:textId="77777777">
            <w:pPr>
              <w:pStyle w:val="Geenafstand"/>
              <w:spacing w:line="360" w:lineRule="auto"/>
              <w:cnfStyle w:val="100000000000" w:firstRow="1" w:lastRow="0" w:firstColumn="0" w:lastColumn="0" w:oddVBand="0" w:evenVBand="0" w:oddHBand="0" w:evenHBand="0" w:firstRowFirstColumn="0" w:firstRowLastColumn="0" w:lastRowFirstColumn="0" w:lastRowLastColumn="0"/>
              <w:rPr>
                <w:sz w:val="22"/>
                <w:szCs w:val="22"/>
                <w:lang w:val="nl-NL"/>
              </w:rPr>
            </w:pPr>
            <w:r w:rsidRPr="00AA237D">
              <w:rPr>
                <w:sz w:val="22"/>
                <w:szCs w:val="22"/>
                <w:lang w:val="nl-NL"/>
              </w:rPr>
              <w:t>Beschikbaar voor deelname aan de aanbiedingsfase?</w:t>
            </w:r>
          </w:p>
        </w:tc>
      </w:tr>
      <w:tr w:rsidRPr="00AA237D" w:rsidR="00AA237D" w:rsidTr="00AA237D" w14:paraId="6F5F3F0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hideMark/>
          </w:tcPr>
          <w:p w:rsidRPr="00AA237D" w:rsidR="00AA237D" w:rsidP="00AA237D" w:rsidRDefault="00AA237D" w14:paraId="72C42978" w14:textId="77777777">
            <w:pPr>
              <w:pStyle w:val="Geenafstand"/>
              <w:spacing w:line="360" w:lineRule="auto"/>
              <w:rPr>
                <w:sz w:val="22"/>
                <w:szCs w:val="22"/>
                <w:lang w:val="nl-NL"/>
              </w:rPr>
            </w:pPr>
            <w:r w:rsidRPr="00AA237D">
              <w:rPr>
                <w:sz w:val="22"/>
                <w:szCs w:val="22"/>
                <w:lang w:val="nl-NL"/>
              </w:rPr>
              <w:t>Ontwikkeling en realisatie, waaronder financiering en afzet</w:t>
            </w:r>
          </w:p>
        </w:tc>
        <w:tc>
          <w:tcPr>
            <w:tcW w:w="2268" w:type="dxa"/>
            <w:hideMark/>
          </w:tcPr>
          <w:p w:rsidRPr="00AA237D" w:rsidR="00AA237D" w:rsidP="00AA237D" w:rsidRDefault="00AA237D" w14:paraId="6A77C78B" w14:textId="77777777">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p>
        </w:tc>
        <w:tc>
          <w:tcPr>
            <w:tcW w:w="2268" w:type="dxa"/>
            <w:hideMark/>
          </w:tcPr>
          <w:p w:rsidRPr="00AA237D" w:rsidR="00AA237D" w:rsidP="00AA237D" w:rsidRDefault="00AA237D" w14:paraId="102F0F84" w14:textId="77777777">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p>
        </w:tc>
        <w:tc>
          <w:tcPr>
            <w:tcW w:w="2370" w:type="dxa"/>
            <w:hideMark/>
          </w:tcPr>
          <w:p w:rsidRPr="00AA237D" w:rsidR="00AA237D" w:rsidP="00AA237D" w:rsidRDefault="008F2A1E" w14:paraId="787303A1" w14:textId="3C3F4B2F">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r w:rsidRPr="008F2A1E">
              <w:rPr>
                <w:sz w:val="22"/>
                <w:szCs w:val="22"/>
              </w:rPr>
              <w:t>☐ Ja</w:t>
            </w:r>
          </w:p>
        </w:tc>
      </w:tr>
      <w:tr w:rsidRPr="00AA237D" w:rsidR="00AA237D" w:rsidTr="00AA237D" w14:paraId="71C94445" w14:textId="77777777">
        <w:tc>
          <w:tcPr>
            <w:cnfStyle w:val="001000000000" w:firstRow="0" w:lastRow="0" w:firstColumn="1" w:lastColumn="0" w:oddVBand="0" w:evenVBand="0" w:oddHBand="0" w:evenHBand="0" w:firstRowFirstColumn="0" w:firstRowLastColumn="0" w:lastRowFirstColumn="0" w:lastRowLastColumn="0"/>
            <w:tcW w:w="3510" w:type="dxa"/>
            <w:hideMark/>
          </w:tcPr>
          <w:p w:rsidRPr="00AA237D" w:rsidR="00AA237D" w:rsidP="00AA237D" w:rsidRDefault="00AA237D" w14:paraId="34020660" w14:textId="77777777">
            <w:pPr>
              <w:pStyle w:val="Geenafstand"/>
              <w:spacing w:line="360" w:lineRule="auto"/>
              <w:rPr>
                <w:sz w:val="22"/>
                <w:szCs w:val="22"/>
                <w:lang w:val="nl-NL"/>
              </w:rPr>
            </w:pPr>
            <w:r w:rsidRPr="00AA237D">
              <w:rPr>
                <w:sz w:val="22"/>
                <w:szCs w:val="22"/>
                <w:lang w:val="nl-NL"/>
              </w:rPr>
              <w:t>Architectuur</w:t>
            </w:r>
          </w:p>
        </w:tc>
        <w:tc>
          <w:tcPr>
            <w:tcW w:w="2268" w:type="dxa"/>
            <w:hideMark/>
          </w:tcPr>
          <w:p w:rsidRPr="00AA237D" w:rsidR="00AA237D" w:rsidP="00AA237D" w:rsidRDefault="00AA237D" w14:paraId="4CBB5D14" w14:textId="77777777">
            <w:pPr>
              <w:pStyle w:val="Geenafstand"/>
              <w:spacing w:line="360" w:lineRule="auto"/>
              <w:cnfStyle w:val="000000000000" w:firstRow="0" w:lastRow="0" w:firstColumn="0" w:lastColumn="0" w:oddVBand="0" w:evenVBand="0" w:oddHBand="0" w:evenHBand="0" w:firstRowFirstColumn="0" w:firstRowLastColumn="0" w:lastRowFirstColumn="0" w:lastRowLastColumn="0"/>
              <w:rPr>
                <w:sz w:val="22"/>
                <w:szCs w:val="22"/>
                <w:lang w:val="nl-NL"/>
              </w:rPr>
            </w:pPr>
          </w:p>
        </w:tc>
        <w:tc>
          <w:tcPr>
            <w:tcW w:w="2268" w:type="dxa"/>
            <w:hideMark/>
          </w:tcPr>
          <w:p w:rsidRPr="00AA237D" w:rsidR="00AA237D" w:rsidP="00AA237D" w:rsidRDefault="00AA237D" w14:paraId="4AEE97B0" w14:textId="77777777">
            <w:pPr>
              <w:pStyle w:val="Geenafstand"/>
              <w:spacing w:line="360" w:lineRule="auto"/>
              <w:cnfStyle w:val="000000000000" w:firstRow="0" w:lastRow="0" w:firstColumn="0" w:lastColumn="0" w:oddVBand="0" w:evenVBand="0" w:oddHBand="0" w:evenHBand="0" w:firstRowFirstColumn="0" w:firstRowLastColumn="0" w:lastRowFirstColumn="0" w:lastRowLastColumn="0"/>
              <w:rPr>
                <w:sz w:val="22"/>
                <w:szCs w:val="22"/>
                <w:lang w:val="nl-NL"/>
              </w:rPr>
            </w:pPr>
          </w:p>
        </w:tc>
        <w:tc>
          <w:tcPr>
            <w:tcW w:w="2370" w:type="dxa"/>
            <w:hideMark/>
          </w:tcPr>
          <w:p w:rsidRPr="00AA237D" w:rsidR="00AA237D" w:rsidP="00AA237D" w:rsidRDefault="008F2A1E" w14:paraId="3E3E2975" w14:textId="39EE0638">
            <w:pPr>
              <w:pStyle w:val="Geenafstand"/>
              <w:spacing w:line="360" w:lineRule="auto"/>
              <w:cnfStyle w:val="000000000000" w:firstRow="0" w:lastRow="0" w:firstColumn="0" w:lastColumn="0" w:oddVBand="0" w:evenVBand="0" w:oddHBand="0" w:evenHBand="0" w:firstRowFirstColumn="0" w:firstRowLastColumn="0" w:lastRowFirstColumn="0" w:lastRowLastColumn="0"/>
              <w:rPr>
                <w:sz w:val="22"/>
                <w:szCs w:val="22"/>
                <w:lang w:val="nl-NL"/>
              </w:rPr>
            </w:pPr>
            <w:r w:rsidRPr="008F2A1E">
              <w:rPr>
                <w:sz w:val="22"/>
                <w:szCs w:val="22"/>
              </w:rPr>
              <w:t>☐ Ja</w:t>
            </w:r>
          </w:p>
        </w:tc>
      </w:tr>
      <w:tr w:rsidRPr="00AA237D" w:rsidR="00AA237D" w:rsidTr="00AA237D" w14:paraId="45D33A8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hideMark/>
          </w:tcPr>
          <w:p w:rsidRPr="00AA237D" w:rsidR="00AA237D" w:rsidP="00AA237D" w:rsidRDefault="00AA237D" w14:paraId="514CF1F1" w14:textId="77777777">
            <w:pPr>
              <w:pStyle w:val="Geenafstand"/>
              <w:spacing w:line="360" w:lineRule="auto"/>
              <w:rPr>
                <w:sz w:val="22"/>
                <w:szCs w:val="22"/>
                <w:lang w:val="nl-NL"/>
              </w:rPr>
            </w:pPr>
            <w:r w:rsidRPr="00AA237D">
              <w:rPr>
                <w:sz w:val="22"/>
                <w:szCs w:val="22"/>
                <w:lang w:val="nl-NL"/>
              </w:rPr>
              <w:t>Stedenbouwkundige en/of landschappelijke deskundigheid</w:t>
            </w:r>
          </w:p>
        </w:tc>
        <w:tc>
          <w:tcPr>
            <w:tcW w:w="2268" w:type="dxa"/>
            <w:hideMark/>
          </w:tcPr>
          <w:p w:rsidRPr="00AA237D" w:rsidR="00AA237D" w:rsidP="00AA237D" w:rsidRDefault="00AA237D" w14:paraId="0FEA9387" w14:textId="77777777">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p>
        </w:tc>
        <w:tc>
          <w:tcPr>
            <w:tcW w:w="2268" w:type="dxa"/>
            <w:hideMark/>
          </w:tcPr>
          <w:p w:rsidRPr="00AA237D" w:rsidR="00AA237D" w:rsidP="00AA237D" w:rsidRDefault="00AA237D" w14:paraId="352A67E1" w14:textId="77777777">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p>
        </w:tc>
        <w:tc>
          <w:tcPr>
            <w:tcW w:w="2370" w:type="dxa"/>
            <w:hideMark/>
          </w:tcPr>
          <w:p w:rsidRPr="00AA237D" w:rsidR="00AA237D" w:rsidP="00AA237D" w:rsidRDefault="008F2A1E" w14:paraId="36DFE14E" w14:textId="54A84C73">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r w:rsidRPr="008F2A1E">
              <w:rPr>
                <w:sz w:val="22"/>
                <w:szCs w:val="22"/>
              </w:rPr>
              <w:t>☐ Ja</w:t>
            </w:r>
          </w:p>
        </w:tc>
      </w:tr>
      <w:tr w:rsidRPr="00AA237D" w:rsidR="00AA237D" w:rsidTr="00AA237D" w14:paraId="2C4DBA7A" w14:textId="77777777">
        <w:tc>
          <w:tcPr>
            <w:cnfStyle w:val="001000000000" w:firstRow="0" w:lastRow="0" w:firstColumn="1" w:lastColumn="0" w:oddVBand="0" w:evenVBand="0" w:oddHBand="0" w:evenHBand="0" w:firstRowFirstColumn="0" w:firstRowLastColumn="0" w:lastRowFirstColumn="0" w:lastRowLastColumn="0"/>
            <w:tcW w:w="3510" w:type="dxa"/>
            <w:hideMark/>
          </w:tcPr>
          <w:p w:rsidRPr="00AA237D" w:rsidR="00AA237D" w:rsidP="00AA237D" w:rsidRDefault="00AA237D" w14:paraId="537890E0" w14:textId="77777777">
            <w:pPr>
              <w:pStyle w:val="Geenafstand"/>
              <w:spacing w:line="360" w:lineRule="auto"/>
              <w:rPr>
                <w:sz w:val="22"/>
                <w:szCs w:val="22"/>
                <w:lang w:val="nl-NL"/>
              </w:rPr>
            </w:pPr>
            <w:r w:rsidRPr="00AA237D">
              <w:rPr>
                <w:sz w:val="22"/>
                <w:szCs w:val="22"/>
                <w:lang w:val="nl-NL"/>
              </w:rPr>
              <w:t>Overige discipline/adviseur</w:t>
            </w:r>
          </w:p>
        </w:tc>
        <w:tc>
          <w:tcPr>
            <w:tcW w:w="2268" w:type="dxa"/>
            <w:hideMark/>
          </w:tcPr>
          <w:p w:rsidRPr="00AA237D" w:rsidR="00AA237D" w:rsidP="00AA237D" w:rsidRDefault="00AA237D" w14:paraId="535AC0AF" w14:textId="77777777">
            <w:pPr>
              <w:pStyle w:val="Geenafstand"/>
              <w:spacing w:line="360" w:lineRule="auto"/>
              <w:cnfStyle w:val="000000000000" w:firstRow="0" w:lastRow="0" w:firstColumn="0" w:lastColumn="0" w:oddVBand="0" w:evenVBand="0" w:oddHBand="0" w:evenHBand="0" w:firstRowFirstColumn="0" w:firstRowLastColumn="0" w:lastRowFirstColumn="0" w:lastRowLastColumn="0"/>
              <w:rPr>
                <w:sz w:val="22"/>
                <w:szCs w:val="22"/>
                <w:lang w:val="nl-NL"/>
              </w:rPr>
            </w:pPr>
          </w:p>
        </w:tc>
        <w:tc>
          <w:tcPr>
            <w:tcW w:w="2268" w:type="dxa"/>
            <w:hideMark/>
          </w:tcPr>
          <w:p w:rsidRPr="00AA237D" w:rsidR="00AA237D" w:rsidP="00AA237D" w:rsidRDefault="00AA237D" w14:paraId="5B9ED536" w14:textId="77777777">
            <w:pPr>
              <w:pStyle w:val="Geenafstand"/>
              <w:spacing w:line="360" w:lineRule="auto"/>
              <w:cnfStyle w:val="000000000000" w:firstRow="0" w:lastRow="0" w:firstColumn="0" w:lastColumn="0" w:oddVBand="0" w:evenVBand="0" w:oddHBand="0" w:evenHBand="0" w:firstRowFirstColumn="0" w:firstRowLastColumn="0" w:lastRowFirstColumn="0" w:lastRowLastColumn="0"/>
              <w:rPr>
                <w:sz w:val="22"/>
                <w:szCs w:val="22"/>
                <w:lang w:val="nl-NL"/>
              </w:rPr>
            </w:pPr>
          </w:p>
        </w:tc>
        <w:tc>
          <w:tcPr>
            <w:tcW w:w="2370" w:type="dxa"/>
            <w:hideMark/>
          </w:tcPr>
          <w:p w:rsidRPr="00AA237D" w:rsidR="00AA237D" w:rsidP="00AA237D" w:rsidRDefault="008F2A1E" w14:paraId="77665813" w14:textId="15E2A6B9">
            <w:pPr>
              <w:pStyle w:val="Geenafstand"/>
              <w:spacing w:line="360" w:lineRule="auto"/>
              <w:cnfStyle w:val="000000000000" w:firstRow="0" w:lastRow="0" w:firstColumn="0" w:lastColumn="0" w:oddVBand="0" w:evenVBand="0" w:oddHBand="0" w:evenHBand="0" w:firstRowFirstColumn="0" w:firstRowLastColumn="0" w:lastRowFirstColumn="0" w:lastRowLastColumn="0"/>
              <w:rPr>
                <w:sz w:val="22"/>
                <w:szCs w:val="22"/>
                <w:lang w:val="nl-NL"/>
              </w:rPr>
            </w:pPr>
            <w:r w:rsidRPr="008F2A1E">
              <w:rPr>
                <w:sz w:val="22"/>
                <w:szCs w:val="22"/>
              </w:rPr>
              <w:t>☐ Ja</w:t>
            </w:r>
          </w:p>
        </w:tc>
      </w:tr>
      <w:tr w:rsidRPr="00AA237D" w:rsidR="00AA237D" w:rsidTr="00AA237D" w14:paraId="204E48A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hideMark/>
          </w:tcPr>
          <w:p w:rsidRPr="00AA237D" w:rsidR="00AA237D" w:rsidP="00AA237D" w:rsidRDefault="00AA237D" w14:paraId="3CF7B19D" w14:textId="77777777">
            <w:pPr>
              <w:pStyle w:val="Geenafstand"/>
              <w:spacing w:line="360" w:lineRule="auto"/>
              <w:rPr>
                <w:sz w:val="22"/>
                <w:szCs w:val="22"/>
                <w:lang w:val="nl-NL"/>
              </w:rPr>
            </w:pPr>
            <w:r w:rsidRPr="00AA237D">
              <w:rPr>
                <w:sz w:val="22"/>
                <w:szCs w:val="22"/>
                <w:lang w:val="nl-NL"/>
              </w:rPr>
              <w:t>Overige discipline/adviseur</w:t>
            </w:r>
          </w:p>
        </w:tc>
        <w:tc>
          <w:tcPr>
            <w:tcW w:w="2268" w:type="dxa"/>
            <w:hideMark/>
          </w:tcPr>
          <w:p w:rsidRPr="00AA237D" w:rsidR="00AA237D" w:rsidP="00AA237D" w:rsidRDefault="00AA237D" w14:paraId="05659EF8" w14:textId="77777777">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p>
        </w:tc>
        <w:tc>
          <w:tcPr>
            <w:tcW w:w="2268" w:type="dxa"/>
            <w:hideMark/>
          </w:tcPr>
          <w:p w:rsidRPr="00AA237D" w:rsidR="00AA237D" w:rsidP="00AA237D" w:rsidRDefault="00AA237D" w14:paraId="269035C9" w14:textId="77777777">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p>
        </w:tc>
        <w:tc>
          <w:tcPr>
            <w:tcW w:w="2370" w:type="dxa"/>
            <w:hideMark/>
          </w:tcPr>
          <w:p w:rsidRPr="00AA237D" w:rsidR="00AA237D" w:rsidP="00AA237D" w:rsidRDefault="008F2A1E" w14:paraId="056C2183" w14:textId="67FC7283">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r w:rsidRPr="008F2A1E">
              <w:rPr>
                <w:sz w:val="22"/>
                <w:szCs w:val="22"/>
              </w:rPr>
              <w:t>☐ Ja</w:t>
            </w:r>
          </w:p>
        </w:tc>
      </w:tr>
    </w:tbl>
    <w:p w:rsidR="00AA237D" w:rsidP="003E4893" w:rsidRDefault="00AA237D" w14:paraId="32EE7971" w14:textId="00995B64">
      <w:pPr>
        <w:pStyle w:val="Geenafstand"/>
        <w:spacing w:line="360" w:lineRule="auto"/>
        <w:rPr>
          <w:sz w:val="22"/>
          <w:szCs w:val="22"/>
          <w:lang w:val="nl-NL"/>
        </w:rPr>
      </w:pPr>
    </w:p>
    <w:p w:rsidRPr="003E4893" w:rsidR="00B01EFA" w:rsidP="00AA237D" w:rsidRDefault="00AA237D" w14:paraId="54D8148D" w14:textId="7B077863">
      <w:pPr>
        <w:rPr>
          <w:sz w:val="22"/>
          <w:szCs w:val="22"/>
          <w:lang w:val="nl-NL"/>
        </w:rPr>
      </w:pPr>
      <w:r>
        <w:rPr>
          <w:sz w:val="22"/>
          <w:szCs w:val="22"/>
          <w:lang w:val="nl-NL"/>
        </w:rPr>
        <w:br w:type="page"/>
      </w:r>
    </w:p>
    <w:p w:rsidRPr="00AA237D" w:rsidR="003E4893" w:rsidP="00AA237D" w:rsidRDefault="003E4893" w14:paraId="61459533" w14:textId="77777777">
      <w:pPr>
        <w:pStyle w:val="Kop2"/>
        <w:rPr>
          <w:b/>
          <w:bCs/>
          <w:sz w:val="28"/>
          <w:szCs w:val="28"/>
          <w:lang w:val="nl-NL"/>
        </w:rPr>
      </w:pPr>
      <w:r w:rsidRPr="00AA237D">
        <w:rPr>
          <w:b/>
          <w:bCs/>
          <w:sz w:val="28"/>
          <w:szCs w:val="28"/>
          <w:lang w:val="nl-NL"/>
        </w:rPr>
        <w:t>5. Verklaringen</w:t>
      </w:r>
    </w:p>
    <w:p w:rsidRPr="00AA237D" w:rsidR="003E4893" w:rsidP="00AA237D" w:rsidRDefault="003E4893" w14:paraId="4579B253" w14:textId="77777777">
      <w:pPr>
        <w:pStyle w:val="Kop2"/>
        <w:rPr>
          <w:sz w:val="24"/>
          <w:szCs w:val="24"/>
          <w:lang w:val="nl-NL"/>
        </w:rPr>
      </w:pPr>
      <w:r w:rsidRPr="00AA237D">
        <w:rPr>
          <w:sz w:val="24"/>
          <w:szCs w:val="24"/>
          <w:lang w:val="nl-NL"/>
        </w:rPr>
        <w:t>5.1 Algemene verklaringen</w:t>
      </w:r>
    </w:p>
    <w:p w:rsidRPr="00163B59" w:rsidR="00163B59" w:rsidP="00163B59" w:rsidRDefault="00163B59" w14:paraId="356354E7" w14:textId="77777777">
      <w:pPr>
        <w:pStyle w:val="Geenafstand"/>
        <w:spacing w:line="360" w:lineRule="auto"/>
        <w:rPr>
          <w:sz w:val="22"/>
          <w:szCs w:val="22"/>
          <w:lang w:val="nl-NL"/>
        </w:rPr>
      </w:pPr>
      <w:r w:rsidRPr="00163B59">
        <w:rPr>
          <w:sz w:val="22"/>
          <w:szCs w:val="22"/>
          <w:lang w:val="nl-NL"/>
        </w:rPr>
        <w:t>Door ondertekening van dit formulier verklaart de gegadigde dat:</w:t>
      </w:r>
    </w:p>
    <w:p w:rsidR="00163B59" w:rsidP="00163B59" w:rsidRDefault="00163B59" w14:paraId="65B75F46" w14:textId="77777777">
      <w:pPr>
        <w:pStyle w:val="Geenafstand"/>
        <w:numPr>
          <w:ilvl w:val="0"/>
          <w:numId w:val="16"/>
        </w:numPr>
        <w:spacing w:line="360" w:lineRule="auto"/>
        <w:rPr>
          <w:sz w:val="22"/>
          <w:szCs w:val="22"/>
          <w:lang w:val="nl-NL"/>
        </w:rPr>
      </w:pPr>
      <w:proofErr w:type="gramStart"/>
      <w:r w:rsidRPr="00163B59">
        <w:rPr>
          <w:sz w:val="22"/>
          <w:szCs w:val="22"/>
          <w:lang w:val="nl-NL"/>
        </w:rPr>
        <w:t>de</w:t>
      </w:r>
      <w:proofErr w:type="gramEnd"/>
      <w:r w:rsidRPr="00163B59">
        <w:rPr>
          <w:sz w:val="22"/>
          <w:szCs w:val="22"/>
          <w:lang w:val="nl-NL"/>
        </w:rPr>
        <w:t xml:space="preserve"> in dit formulier genoemde ontwikkelende partij optreedt als gegadigde en aanspreekpunt voor de gemeente en risicodragend verantwoordelijk is voor de afname van de grond, de verdere ontwikkeling, financiering en realisatie van het plan;</w:t>
      </w:r>
    </w:p>
    <w:p w:rsidR="00163B59" w:rsidP="00163B59" w:rsidRDefault="00163B59" w14:paraId="4B543190" w14:textId="77777777">
      <w:pPr>
        <w:pStyle w:val="Geenafstand"/>
        <w:numPr>
          <w:ilvl w:val="0"/>
          <w:numId w:val="16"/>
        </w:numPr>
        <w:spacing w:line="360" w:lineRule="auto"/>
        <w:rPr>
          <w:sz w:val="22"/>
          <w:szCs w:val="22"/>
          <w:lang w:val="nl-NL"/>
        </w:rPr>
      </w:pPr>
      <w:proofErr w:type="gramStart"/>
      <w:r w:rsidRPr="00163B59">
        <w:rPr>
          <w:sz w:val="22"/>
          <w:szCs w:val="22"/>
          <w:lang w:val="nl-NL"/>
        </w:rPr>
        <w:t>de</w:t>
      </w:r>
      <w:proofErr w:type="gramEnd"/>
      <w:r w:rsidRPr="00163B59">
        <w:rPr>
          <w:sz w:val="22"/>
          <w:szCs w:val="22"/>
          <w:lang w:val="nl-NL"/>
        </w:rPr>
        <w:t xml:space="preserve"> ontwikkelende partij verantwoordelijk blijft voor de samenstelling, inzet en beschikbaarheid van het ontwikkel- en ontwerpteam;</w:t>
      </w:r>
    </w:p>
    <w:p w:rsidR="00163B59" w:rsidP="00163B59" w:rsidRDefault="00163B59" w14:paraId="5CEA4203" w14:textId="77777777">
      <w:pPr>
        <w:pStyle w:val="Geenafstand"/>
        <w:numPr>
          <w:ilvl w:val="0"/>
          <w:numId w:val="16"/>
        </w:numPr>
        <w:spacing w:line="360" w:lineRule="auto"/>
        <w:rPr>
          <w:sz w:val="22"/>
          <w:szCs w:val="22"/>
          <w:lang w:val="nl-NL"/>
        </w:rPr>
      </w:pPr>
      <w:proofErr w:type="gramStart"/>
      <w:r w:rsidRPr="00163B59">
        <w:rPr>
          <w:sz w:val="22"/>
          <w:szCs w:val="22"/>
          <w:lang w:val="nl-NL"/>
        </w:rPr>
        <w:t>de</w:t>
      </w:r>
      <w:proofErr w:type="gramEnd"/>
      <w:r w:rsidRPr="00163B59">
        <w:rPr>
          <w:sz w:val="22"/>
          <w:szCs w:val="22"/>
          <w:lang w:val="nl-NL"/>
        </w:rPr>
        <w:t xml:space="preserve"> gegadigde voldoet aan de geschiktheidseisen zoals opgenomen in paragraaf 4.1.3 van de selectieleidraad;</w:t>
      </w:r>
    </w:p>
    <w:p w:rsidR="00163B59" w:rsidP="00163B59" w:rsidRDefault="00163B59" w14:paraId="5AFC87D4" w14:textId="77777777">
      <w:pPr>
        <w:pStyle w:val="Geenafstand"/>
        <w:numPr>
          <w:ilvl w:val="0"/>
          <w:numId w:val="16"/>
        </w:numPr>
        <w:spacing w:line="360" w:lineRule="auto"/>
        <w:rPr>
          <w:sz w:val="22"/>
          <w:szCs w:val="22"/>
          <w:lang w:val="nl-NL"/>
        </w:rPr>
      </w:pPr>
      <w:proofErr w:type="gramStart"/>
      <w:r w:rsidRPr="00163B59">
        <w:rPr>
          <w:sz w:val="22"/>
          <w:szCs w:val="22"/>
          <w:lang w:val="nl-NL"/>
        </w:rPr>
        <w:t>de</w:t>
      </w:r>
      <w:proofErr w:type="gramEnd"/>
      <w:r w:rsidRPr="00163B59">
        <w:rPr>
          <w:sz w:val="22"/>
          <w:szCs w:val="22"/>
          <w:lang w:val="nl-NL"/>
        </w:rPr>
        <w:t xml:space="preserve"> gegadigde zich akkoord verklaart met de selectieleidraad, de bijbehorende bijlagen, de Nota van Inlichtingen en de daarin opgenomen eisen, voorwaarden en procedurele bepalingen;</w:t>
      </w:r>
    </w:p>
    <w:p w:rsidR="00CE357C" w:rsidP="00163B59" w:rsidRDefault="00163B59" w14:paraId="3A07C572" w14:textId="77777777">
      <w:pPr>
        <w:pStyle w:val="Geenafstand"/>
        <w:numPr>
          <w:ilvl w:val="0"/>
          <w:numId w:val="16"/>
        </w:numPr>
        <w:spacing w:line="360" w:lineRule="auto"/>
        <w:rPr>
          <w:sz w:val="22"/>
          <w:szCs w:val="22"/>
          <w:lang w:val="nl-NL"/>
        </w:rPr>
      </w:pPr>
      <w:proofErr w:type="gramStart"/>
      <w:r w:rsidRPr="00163B59">
        <w:rPr>
          <w:sz w:val="22"/>
          <w:szCs w:val="22"/>
          <w:lang w:val="nl-NL"/>
        </w:rPr>
        <w:t>aan</w:t>
      </w:r>
      <w:proofErr w:type="gramEnd"/>
      <w:r w:rsidRPr="00163B59">
        <w:rPr>
          <w:sz w:val="22"/>
          <w:szCs w:val="22"/>
          <w:lang w:val="nl-NL"/>
        </w:rPr>
        <w:t xml:space="preserve"> de aanmelding geen eigen voorwaarden, voorbehouden of afwijkende uitgangspunten zijn verbonden, tenzij dit in de selectieleidraad of de Nota van Inlichtingen uitdrukkelijk is toegestaan;</w:t>
      </w:r>
    </w:p>
    <w:p w:rsidRPr="00CE357C" w:rsidR="00AA237D" w:rsidP="00163B59" w:rsidRDefault="00CE357C" w14:paraId="442D6AC2" w14:textId="040E776A">
      <w:pPr>
        <w:pStyle w:val="Geenafstand"/>
        <w:numPr>
          <w:ilvl w:val="0"/>
          <w:numId w:val="16"/>
        </w:numPr>
        <w:spacing w:line="360" w:lineRule="auto"/>
        <w:rPr>
          <w:sz w:val="22"/>
          <w:szCs w:val="22"/>
          <w:lang w:val="nl-NL"/>
        </w:rPr>
      </w:pPr>
      <w:r w:rsidRPr="00CE357C">
        <w:rPr>
          <w:sz w:val="22"/>
          <w:szCs w:val="22"/>
        </w:rPr>
        <w:t xml:space="preserve">de </w:t>
      </w:r>
      <w:proofErr w:type="spellStart"/>
      <w:r w:rsidRPr="00CE357C">
        <w:rPr>
          <w:sz w:val="22"/>
          <w:szCs w:val="22"/>
        </w:rPr>
        <w:t>gemeente</w:t>
      </w:r>
      <w:proofErr w:type="spellEnd"/>
      <w:r w:rsidRPr="00CE357C">
        <w:rPr>
          <w:sz w:val="22"/>
          <w:szCs w:val="22"/>
        </w:rPr>
        <w:t xml:space="preserve"> de in het </w:t>
      </w:r>
      <w:proofErr w:type="spellStart"/>
      <w:r w:rsidRPr="00CE357C">
        <w:rPr>
          <w:sz w:val="22"/>
          <w:szCs w:val="22"/>
        </w:rPr>
        <w:t>kader</w:t>
      </w:r>
      <w:proofErr w:type="spellEnd"/>
      <w:r w:rsidRPr="00CE357C">
        <w:rPr>
          <w:sz w:val="22"/>
          <w:szCs w:val="22"/>
        </w:rPr>
        <w:t xml:space="preserve"> van de </w:t>
      </w:r>
      <w:proofErr w:type="spellStart"/>
      <w:r w:rsidRPr="00CE357C">
        <w:rPr>
          <w:sz w:val="22"/>
          <w:szCs w:val="22"/>
        </w:rPr>
        <w:t>aanmelding</w:t>
      </w:r>
      <w:proofErr w:type="spellEnd"/>
      <w:r w:rsidRPr="00CE357C">
        <w:rPr>
          <w:sz w:val="22"/>
          <w:szCs w:val="22"/>
        </w:rPr>
        <w:t xml:space="preserve"> </w:t>
      </w:r>
      <w:proofErr w:type="spellStart"/>
      <w:r w:rsidRPr="00CE357C">
        <w:rPr>
          <w:sz w:val="22"/>
          <w:szCs w:val="22"/>
        </w:rPr>
        <w:t>verstrekte</w:t>
      </w:r>
      <w:proofErr w:type="spellEnd"/>
      <w:r w:rsidRPr="00CE357C">
        <w:rPr>
          <w:sz w:val="22"/>
          <w:szCs w:val="22"/>
        </w:rPr>
        <w:t xml:space="preserve"> </w:t>
      </w:r>
      <w:proofErr w:type="spellStart"/>
      <w:r w:rsidRPr="00CE357C">
        <w:rPr>
          <w:sz w:val="22"/>
          <w:szCs w:val="22"/>
        </w:rPr>
        <w:t>informatie</w:t>
      </w:r>
      <w:proofErr w:type="spellEnd"/>
      <w:r w:rsidRPr="00CE357C">
        <w:rPr>
          <w:sz w:val="22"/>
          <w:szCs w:val="22"/>
        </w:rPr>
        <w:t xml:space="preserve"> </w:t>
      </w:r>
      <w:proofErr w:type="spellStart"/>
      <w:r w:rsidRPr="00CE357C">
        <w:rPr>
          <w:sz w:val="22"/>
          <w:szCs w:val="22"/>
        </w:rPr>
        <w:t>overeenkomstig</w:t>
      </w:r>
      <w:proofErr w:type="spellEnd"/>
      <w:r w:rsidRPr="00CE357C">
        <w:rPr>
          <w:sz w:val="22"/>
          <w:szCs w:val="22"/>
        </w:rPr>
        <w:t xml:space="preserve"> </w:t>
      </w:r>
      <w:proofErr w:type="spellStart"/>
      <w:r w:rsidRPr="00CE357C">
        <w:rPr>
          <w:sz w:val="22"/>
          <w:szCs w:val="22"/>
        </w:rPr>
        <w:t>paragraaf</w:t>
      </w:r>
      <w:proofErr w:type="spellEnd"/>
      <w:r w:rsidRPr="00CE357C">
        <w:rPr>
          <w:sz w:val="22"/>
          <w:szCs w:val="22"/>
        </w:rPr>
        <w:t xml:space="preserve"> 4.1.5 van de </w:t>
      </w:r>
      <w:proofErr w:type="spellStart"/>
      <w:r w:rsidRPr="00CE357C">
        <w:rPr>
          <w:sz w:val="22"/>
          <w:szCs w:val="22"/>
        </w:rPr>
        <w:t>selectieleidraad</w:t>
      </w:r>
      <w:proofErr w:type="spellEnd"/>
      <w:r w:rsidRPr="00CE357C">
        <w:rPr>
          <w:sz w:val="22"/>
          <w:szCs w:val="22"/>
        </w:rPr>
        <w:t xml:space="preserve"> mag </w:t>
      </w:r>
      <w:proofErr w:type="spellStart"/>
      <w:r w:rsidRPr="00CE357C">
        <w:rPr>
          <w:sz w:val="22"/>
          <w:szCs w:val="22"/>
        </w:rPr>
        <w:t>verifiëren</w:t>
      </w:r>
      <w:proofErr w:type="spellEnd"/>
      <w:r w:rsidRPr="00CE357C">
        <w:rPr>
          <w:sz w:val="22"/>
          <w:szCs w:val="22"/>
        </w:rPr>
        <w:t>.</w:t>
      </w:r>
    </w:p>
    <w:p w:rsidRPr="00CE357C" w:rsidR="00CE357C" w:rsidP="00CE357C" w:rsidRDefault="00CE357C" w14:paraId="2CE9FB93" w14:textId="77777777">
      <w:pPr>
        <w:pStyle w:val="Geenafstand"/>
        <w:spacing w:line="360" w:lineRule="auto"/>
        <w:rPr>
          <w:sz w:val="22"/>
          <w:szCs w:val="22"/>
          <w:lang w:val="nl-NL"/>
        </w:rPr>
      </w:pPr>
    </w:p>
    <w:p w:rsidRPr="00AA237D" w:rsidR="003E4893" w:rsidP="00AA237D" w:rsidRDefault="003E4893" w14:paraId="53F8B890" w14:textId="77777777">
      <w:pPr>
        <w:pStyle w:val="Kop3"/>
        <w:rPr>
          <w:sz w:val="24"/>
          <w:szCs w:val="24"/>
          <w:lang w:val="nl-NL"/>
        </w:rPr>
      </w:pPr>
      <w:r w:rsidRPr="00AA237D">
        <w:rPr>
          <w:sz w:val="24"/>
          <w:szCs w:val="24"/>
          <w:lang w:val="nl-NL"/>
        </w:rPr>
        <w:t>5.2 Financiële en economische draagkracht</w:t>
      </w:r>
    </w:p>
    <w:p w:rsidRPr="00D64805" w:rsidR="00D64805" w:rsidP="00D64805" w:rsidRDefault="00D64805" w14:paraId="660AB38B" w14:textId="77777777">
      <w:pPr>
        <w:pStyle w:val="Geenafstand"/>
        <w:spacing w:line="360" w:lineRule="auto"/>
        <w:rPr>
          <w:sz w:val="22"/>
          <w:szCs w:val="22"/>
          <w:lang w:val="nl-NL"/>
        </w:rPr>
      </w:pPr>
      <w:r w:rsidRPr="00D64805">
        <w:rPr>
          <w:sz w:val="22"/>
          <w:szCs w:val="22"/>
          <w:lang w:val="nl-NL"/>
        </w:rPr>
        <w:t>Voldoet de gegadigde zelfstandig aan de eis dat zij in de drie laatst afgesloten boekjaren voorafgaand aan de uiterste datum voor aanmelding een gemiddelde jaaromzet van ten minste € 10.000.000 heeft gerealiseerd?</w:t>
      </w:r>
    </w:p>
    <w:p w:rsidRPr="00D64805" w:rsidR="00D64805" w:rsidP="00D64805" w:rsidRDefault="00D64805" w14:paraId="4396D2B5" w14:textId="77777777">
      <w:pPr>
        <w:pStyle w:val="Geenafstand"/>
        <w:spacing w:line="360" w:lineRule="auto"/>
        <w:rPr>
          <w:sz w:val="22"/>
          <w:szCs w:val="22"/>
          <w:lang w:val="nl-NL"/>
        </w:rPr>
      </w:pPr>
      <w:r w:rsidRPr="00D64805">
        <w:rPr>
          <w:sz w:val="22"/>
          <w:szCs w:val="22"/>
          <w:lang w:val="nl-NL"/>
        </w:rPr>
        <w:t>☐ Ja</w:t>
      </w:r>
      <w:r w:rsidRPr="00D64805">
        <w:rPr>
          <w:sz w:val="22"/>
          <w:szCs w:val="22"/>
          <w:lang w:val="nl-NL"/>
        </w:rPr>
        <w:br/>
      </w:r>
      <w:r w:rsidRPr="00D64805">
        <w:rPr>
          <w:sz w:val="22"/>
          <w:szCs w:val="22"/>
          <w:lang w:val="nl-NL"/>
        </w:rPr>
        <w:t>☐ Nee</w:t>
      </w:r>
    </w:p>
    <w:p w:rsidR="00D64805" w:rsidP="00D64805" w:rsidRDefault="00D64805" w14:paraId="1C35532C" w14:textId="77777777">
      <w:pPr>
        <w:pStyle w:val="Geenafstand"/>
        <w:spacing w:line="360" w:lineRule="auto"/>
        <w:rPr>
          <w:sz w:val="22"/>
          <w:szCs w:val="22"/>
          <w:lang w:val="nl-NL"/>
        </w:rPr>
      </w:pPr>
    </w:p>
    <w:p w:rsidRPr="00D64805" w:rsidR="00D64805" w:rsidP="00D64805" w:rsidRDefault="00D64805" w14:paraId="0C1E4339" w14:textId="5E311667">
      <w:pPr>
        <w:pStyle w:val="Geenafstand"/>
        <w:spacing w:line="360" w:lineRule="auto"/>
        <w:rPr>
          <w:sz w:val="22"/>
          <w:szCs w:val="22"/>
          <w:lang w:val="nl-NL"/>
        </w:rPr>
      </w:pPr>
      <w:proofErr w:type="gramStart"/>
      <w:r w:rsidRPr="00D64805">
        <w:rPr>
          <w:sz w:val="22"/>
          <w:szCs w:val="22"/>
          <w:lang w:val="nl-NL"/>
        </w:rPr>
        <w:t>Indien</w:t>
      </w:r>
      <w:proofErr w:type="gramEnd"/>
      <w:r w:rsidRPr="00D64805">
        <w:rPr>
          <w:sz w:val="22"/>
          <w:szCs w:val="22"/>
          <w:lang w:val="nl-NL"/>
        </w:rPr>
        <w:t xml:space="preserve"> de voorgaande vraag met “nee” is beantwoord: beroept de gegadigde zich voor het voldoen aan deze eis op de financiële en economische draagkracht van een groepsmaatschappij of andere derde?</w:t>
      </w:r>
    </w:p>
    <w:p w:rsidRPr="00D64805" w:rsidR="00D64805" w:rsidP="00D64805" w:rsidRDefault="00D64805" w14:paraId="0005908B" w14:textId="77777777">
      <w:pPr>
        <w:pStyle w:val="Geenafstand"/>
        <w:spacing w:line="360" w:lineRule="auto"/>
        <w:rPr>
          <w:sz w:val="22"/>
          <w:szCs w:val="22"/>
          <w:lang w:val="nl-NL"/>
        </w:rPr>
      </w:pPr>
      <w:r w:rsidRPr="00D64805">
        <w:rPr>
          <w:sz w:val="22"/>
          <w:szCs w:val="22"/>
          <w:lang w:val="nl-NL"/>
        </w:rPr>
        <w:t>☐ Nee</w:t>
      </w:r>
      <w:r w:rsidRPr="00D64805">
        <w:rPr>
          <w:sz w:val="22"/>
          <w:szCs w:val="22"/>
          <w:lang w:val="nl-NL"/>
        </w:rPr>
        <w:br/>
      </w:r>
      <w:r w:rsidRPr="00D64805">
        <w:rPr>
          <w:sz w:val="22"/>
          <w:szCs w:val="22"/>
          <w:lang w:val="nl-NL"/>
        </w:rPr>
        <w:t>☐ Ja</w:t>
      </w:r>
    </w:p>
    <w:p w:rsidR="00D11ED1" w:rsidP="003E4893" w:rsidRDefault="00D11ED1" w14:paraId="3041C8E1" w14:textId="77777777">
      <w:pPr>
        <w:pStyle w:val="Geenafstand"/>
        <w:spacing w:line="360" w:lineRule="auto"/>
        <w:rPr>
          <w:sz w:val="22"/>
          <w:szCs w:val="22"/>
          <w:lang w:val="nl-NL"/>
        </w:rPr>
      </w:pPr>
    </w:p>
    <w:p w:rsidR="00B1513C" w:rsidP="003E4893" w:rsidRDefault="003E4893" w14:paraId="39DC7364" w14:textId="45AE889F">
      <w:pPr>
        <w:pStyle w:val="Geenafstand"/>
        <w:spacing w:line="360" w:lineRule="auto"/>
        <w:rPr>
          <w:sz w:val="22"/>
          <w:szCs w:val="22"/>
          <w:lang w:val="nl-NL"/>
        </w:rPr>
      </w:pPr>
      <w:r w:rsidRPr="003E4893">
        <w:rPr>
          <w:sz w:val="22"/>
          <w:szCs w:val="22"/>
          <w:lang w:val="nl-NL"/>
        </w:rPr>
        <w:t>Indien ja, vul dan onderstaande gegevens in.</w:t>
      </w:r>
    </w:p>
    <w:p w:rsidR="00B1513C" w:rsidRDefault="00B1513C" w14:paraId="53BC215D" w14:textId="77777777">
      <w:pPr>
        <w:rPr>
          <w:sz w:val="22"/>
          <w:szCs w:val="22"/>
          <w:lang w:val="nl-NL"/>
        </w:rPr>
      </w:pPr>
      <w:r>
        <w:rPr>
          <w:sz w:val="22"/>
          <w:szCs w:val="22"/>
          <w:lang w:val="nl-NL"/>
        </w:rPr>
        <w:br w:type="page"/>
      </w:r>
    </w:p>
    <w:p w:rsidRPr="003E4893" w:rsidR="003E4893" w:rsidP="003E4893" w:rsidRDefault="003E4893" w14:paraId="5FFB45B8" w14:textId="77777777">
      <w:pPr>
        <w:pStyle w:val="Geenafstand"/>
        <w:spacing w:line="360" w:lineRule="auto"/>
        <w:rPr>
          <w:sz w:val="22"/>
          <w:szCs w:val="22"/>
          <w:lang w:val="nl-NL"/>
        </w:rPr>
      </w:pPr>
    </w:p>
    <w:tbl>
      <w:tblPr>
        <w:tblStyle w:val="Rastertabel4-Accent1"/>
        <w:tblW w:w="0" w:type="auto"/>
        <w:tblLook w:val="04A0" w:firstRow="1" w:lastRow="0" w:firstColumn="1" w:lastColumn="0" w:noHBand="0" w:noVBand="1"/>
      </w:tblPr>
      <w:tblGrid>
        <w:gridCol w:w="4540"/>
        <w:gridCol w:w="5774"/>
      </w:tblGrid>
      <w:tr w:rsidRPr="003E4893" w:rsidR="003E4893" w:rsidTr="00D11ED1" w14:paraId="27FD3BE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Pr="003E4893" w:rsidR="003E4893" w:rsidP="003E4893" w:rsidRDefault="003E4893" w14:paraId="5943A482" w14:textId="77777777">
            <w:pPr>
              <w:pStyle w:val="Geenafstand"/>
              <w:spacing w:line="360" w:lineRule="auto"/>
              <w:rPr>
                <w:sz w:val="22"/>
                <w:szCs w:val="22"/>
                <w:lang w:val="nl-NL"/>
              </w:rPr>
            </w:pPr>
            <w:r w:rsidRPr="003E4893">
              <w:rPr>
                <w:sz w:val="22"/>
                <w:szCs w:val="22"/>
                <w:lang w:val="nl-NL"/>
              </w:rPr>
              <w:t>Onderdeel</w:t>
            </w:r>
          </w:p>
        </w:tc>
        <w:tc>
          <w:tcPr>
            <w:tcW w:w="5774" w:type="dxa"/>
            <w:hideMark/>
          </w:tcPr>
          <w:p w:rsidRPr="003E4893" w:rsidR="003E4893" w:rsidP="003E4893" w:rsidRDefault="003E4893" w14:paraId="130AFF9F" w14:textId="77777777">
            <w:pPr>
              <w:pStyle w:val="Geenafstand"/>
              <w:spacing w:line="360" w:lineRule="auto"/>
              <w:cnfStyle w:val="100000000000" w:firstRow="1" w:lastRow="0" w:firstColumn="0" w:lastColumn="0" w:oddVBand="0" w:evenVBand="0" w:oddHBand="0" w:evenHBand="0" w:firstRowFirstColumn="0" w:firstRowLastColumn="0" w:lastRowFirstColumn="0" w:lastRowLastColumn="0"/>
              <w:rPr>
                <w:sz w:val="22"/>
                <w:szCs w:val="22"/>
                <w:lang w:val="nl-NL"/>
              </w:rPr>
            </w:pPr>
            <w:r w:rsidRPr="003E4893">
              <w:rPr>
                <w:sz w:val="22"/>
                <w:szCs w:val="22"/>
                <w:lang w:val="nl-NL"/>
              </w:rPr>
              <w:t>In te vullen door gegadigde</w:t>
            </w:r>
          </w:p>
        </w:tc>
      </w:tr>
      <w:tr w:rsidRPr="003E4893" w:rsidR="003E4893" w:rsidTr="00D11ED1" w14:paraId="1DBFA6A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Pr="003E4893" w:rsidR="003E4893" w:rsidP="003E4893" w:rsidRDefault="003E4893" w14:paraId="38F09950" w14:textId="77777777">
            <w:pPr>
              <w:pStyle w:val="Geenafstand"/>
              <w:spacing w:line="360" w:lineRule="auto"/>
              <w:rPr>
                <w:sz w:val="22"/>
                <w:szCs w:val="22"/>
                <w:lang w:val="nl-NL"/>
              </w:rPr>
            </w:pPr>
            <w:r w:rsidRPr="003E4893">
              <w:rPr>
                <w:sz w:val="22"/>
                <w:szCs w:val="22"/>
                <w:lang w:val="nl-NL"/>
              </w:rPr>
              <w:t>Naam groepsmaatschappij of andere derde</w:t>
            </w:r>
          </w:p>
        </w:tc>
        <w:tc>
          <w:tcPr>
            <w:tcW w:w="5774" w:type="dxa"/>
            <w:hideMark/>
          </w:tcPr>
          <w:p w:rsidRPr="003E4893" w:rsidR="003E4893" w:rsidP="003E4893" w:rsidRDefault="003E4893" w14:paraId="01365DF8" w14:textId="77777777">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p>
        </w:tc>
      </w:tr>
      <w:tr w:rsidRPr="003E4893" w:rsidR="003E4893" w:rsidTr="00D11ED1" w14:paraId="4C6918C4" w14:textId="77777777">
        <w:tc>
          <w:tcPr>
            <w:cnfStyle w:val="001000000000" w:firstRow="0" w:lastRow="0" w:firstColumn="1" w:lastColumn="0" w:oddVBand="0" w:evenVBand="0" w:oddHBand="0" w:evenHBand="0" w:firstRowFirstColumn="0" w:firstRowLastColumn="0" w:lastRowFirstColumn="0" w:lastRowLastColumn="0"/>
            <w:tcW w:w="0" w:type="auto"/>
            <w:hideMark/>
          </w:tcPr>
          <w:p w:rsidRPr="003E4893" w:rsidR="003E4893" w:rsidP="003E4893" w:rsidRDefault="003E4893" w14:paraId="5C68E095" w14:textId="77777777">
            <w:pPr>
              <w:pStyle w:val="Geenafstand"/>
              <w:spacing w:line="360" w:lineRule="auto"/>
              <w:rPr>
                <w:sz w:val="22"/>
                <w:szCs w:val="22"/>
                <w:lang w:val="nl-NL"/>
              </w:rPr>
            </w:pPr>
            <w:r w:rsidRPr="003E4893">
              <w:rPr>
                <w:sz w:val="22"/>
                <w:szCs w:val="22"/>
                <w:lang w:val="nl-NL"/>
              </w:rPr>
              <w:t>Rechtsvorm</w:t>
            </w:r>
          </w:p>
        </w:tc>
        <w:tc>
          <w:tcPr>
            <w:tcW w:w="5774" w:type="dxa"/>
            <w:hideMark/>
          </w:tcPr>
          <w:p w:rsidRPr="003E4893" w:rsidR="003E4893" w:rsidP="003E4893" w:rsidRDefault="003E4893" w14:paraId="3E7C94E6" w14:textId="77777777">
            <w:pPr>
              <w:pStyle w:val="Geenafstand"/>
              <w:spacing w:line="360" w:lineRule="auto"/>
              <w:cnfStyle w:val="000000000000" w:firstRow="0" w:lastRow="0" w:firstColumn="0" w:lastColumn="0" w:oddVBand="0" w:evenVBand="0" w:oddHBand="0" w:evenHBand="0" w:firstRowFirstColumn="0" w:firstRowLastColumn="0" w:lastRowFirstColumn="0" w:lastRowLastColumn="0"/>
              <w:rPr>
                <w:sz w:val="22"/>
                <w:szCs w:val="22"/>
                <w:lang w:val="nl-NL"/>
              </w:rPr>
            </w:pPr>
          </w:p>
        </w:tc>
      </w:tr>
      <w:tr w:rsidRPr="003E4893" w:rsidR="003E4893" w:rsidTr="00D11ED1" w14:paraId="5F9AA7D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Pr="003E4893" w:rsidR="003E4893" w:rsidP="003E4893" w:rsidRDefault="003E4893" w14:paraId="76E7EF8A" w14:textId="77777777">
            <w:pPr>
              <w:pStyle w:val="Geenafstand"/>
              <w:spacing w:line="360" w:lineRule="auto"/>
              <w:rPr>
                <w:sz w:val="22"/>
                <w:szCs w:val="22"/>
                <w:lang w:val="nl-NL"/>
              </w:rPr>
            </w:pPr>
            <w:r w:rsidRPr="003E4893">
              <w:rPr>
                <w:sz w:val="22"/>
                <w:szCs w:val="22"/>
                <w:lang w:val="nl-NL"/>
              </w:rPr>
              <w:t>Nummer in het handels- of beroepsregister</w:t>
            </w:r>
          </w:p>
        </w:tc>
        <w:tc>
          <w:tcPr>
            <w:tcW w:w="5774" w:type="dxa"/>
            <w:hideMark/>
          </w:tcPr>
          <w:p w:rsidRPr="003E4893" w:rsidR="003E4893" w:rsidP="003E4893" w:rsidRDefault="003E4893" w14:paraId="3ADD8741" w14:textId="77777777">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p>
        </w:tc>
      </w:tr>
      <w:tr w:rsidRPr="003E4893" w:rsidR="003E4893" w:rsidTr="00D11ED1" w14:paraId="462F9677" w14:textId="77777777">
        <w:tc>
          <w:tcPr>
            <w:cnfStyle w:val="001000000000" w:firstRow="0" w:lastRow="0" w:firstColumn="1" w:lastColumn="0" w:oddVBand="0" w:evenVBand="0" w:oddHBand="0" w:evenHBand="0" w:firstRowFirstColumn="0" w:firstRowLastColumn="0" w:lastRowFirstColumn="0" w:lastRowLastColumn="0"/>
            <w:tcW w:w="0" w:type="auto"/>
            <w:hideMark/>
          </w:tcPr>
          <w:p w:rsidRPr="003E4893" w:rsidR="003E4893" w:rsidP="003E4893" w:rsidRDefault="003E4893" w14:paraId="4B260480" w14:textId="77777777">
            <w:pPr>
              <w:pStyle w:val="Geenafstand"/>
              <w:spacing w:line="360" w:lineRule="auto"/>
              <w:rPr>
                <w:sz w:val="22"/>
                <w:szCs w:val="22"/>
                <w:lang w:val="nl-NL"/>
              </w:rPr>
            </w:pPr>
            <w:r w:rsidRPr="003E4893">
              <w:rPr>
                <w:sz w:val="22"/>
                <w:szCs w:val="22"/>
                <w:lang w:val="nl-NL"/>
              </w:rPr>
              <w:t>Relatie tot de gegadigde</w:t>
            </w:r>
          </w:p>
        </w:tc>
        <w:tc>
          <w:tcPr>
            <w:tcW w:w="5774" w:type="dxa"/>
            <w:hideMark/>
          </w:tcPr>
          <w:p w:rsidRPr="003E4893" w:rsidR="003E4893" w:rsidP="003E4893" w:rsidRDefault="003E4893" w14:paraId="0C878615" w14:textId="77777777">
            <w:pPr>
              <w:pStyle w:val="Geenafstand"/>
              <w:spacing w:line="360" w:lineRule="auto"/>
              <w:cnfStyle w:val="000000000000" w:firstRow="0" w:lastRow="0" w:firstColumn="0" w:lastColumn="0" w:oddVBand="0" w:evenVBand="0" w:oddHBand="0" w:evenHBand="0" w:firstRowFirstColumn="0" w:firstRowLastColumn="0" w:lastRowFirstColumn="0" w:lastRowLastColumn="0"/>
              <w:rPr>
                <w:sz w:val="22"/>
                <w:szCs w:val="22"/>
                <w:lang w:val="nl-NL"/>
              </w:rPr>
            </w:pPr>
          </w:p>
        </w:tc>
      </w:tr>
    </w:tbl>
    <w:p w:rsidR="00D11ED1" w:rsidP="003E4893" w:rsidRDefault="00D11ED1" w14:paraId="63D591B4" w14:textId="77777777">
      <w:pPr>
        <w:pStyle w:val="Geenafstand"/>
        <w:spacing w:line="360" w:lineRule="auto"/>
        <w:rPr>
          <w:sz w:val="22"/>
          <w:szCs w:val="22"/>
          <w:lang w:val="nl-NL"/>
        </w:rPr>
      </w:pPr>
    </w:p>
    <w:p w:rsidR="003E4893" w:rsidP="003E4893" w:rsidRDefault="003E4893" w14:paraId="2AAC2DF8" w14:textId="0F986133">
      <w:pPr>
        <w:pStyle w:val="Geenafstand"/>
        <w:spacing w:line="360" w:lineRule="auto"/>
        <w:rPr>
          <w:sz w:val="22"/>
          <w:szCs w:val="22"/>
          <w:lang w:val="nl-NL"/>
        </w:rPr>
      </w:pPr>
      <w:r w:rsidRPr="003E4893">
        <w:rPr>
          <w:sz w:val="22"/>
          <w:szCs w:val="22"/>
          <w:lang w:val="nl-NL"/>
        </w:rPr>
        <w:t>De gegadigde verklaart dat zij op verzoek van de gemeente zal aantonen dat zij daadwerkelijk over de financiële en economische draagkracht van de hiervoor genoemde groepsmaatschappij of andere derde kan beschikken.</w:t>
      </w:r>
    </w:p>
    <w:p w:rsidRPr="003E4893" w:rsidR="00D11ED1" w:rsidP="003E4893" w:rsidRDefault="00D11ED1" w14:paraId="0C69A7EA" w14:textId="77777777">
      <w:pPr>
        <w:pStyle w:val="Geenafstand"/>
        <w:spacing w:line="360" w:lineRule="auto"/>
        <w:rPr>
          <w:sz w:val="22"/>
          <w:szCs w:val="22"/>
          <w:lang w:val="nl-NL"/>
        </w:rPr>
      </w:pPr>
    </w:p>
    <w:p w:rsidRPr="00D11ED1" w:rsidR="003E4893" w:rsidP="00D11ED1" w:rsidRDefault="003E4893" w14:paraId="2A6C5BA9" w14:textId="77777777">
      <w:pPr>
        <w:pStyle w:val="Kop3"/>
        <w:rPr>
          <w:sz w:val="24"/>
          <w:szCs w:val="24"/>
          <w:lang w:val="nl-NL"/>
        </w:rPr>
      </w:pPr>
      <w:r w:rsidRPr="00D11ED1">
        <w:rPr>
          <w:sz w:val="24"/>
          <w:szCs w:val="24"/>
          <w:lang w:val="nl-NL"/>
        </w:rPr>
        <w:t>5.3 Integriteitsverklaring</w:t>
      </w:r>
    </w:p>
    <w:p w:rsidRPr="003E4893" w:rsidR="003E4893" w:rsidP="003E4893" w:rsidRDefault="003E4893" w14:paraId="1A0530B2" w14:textId="77777777">
      <w:pPr>
        <w:pStyle w:val="Geenafstand"/>
        <w:spacing w:line="360" w:lineRule="auto"/>
        <w:rPr>
          <w:sz w:val="22"/>
          <w:szCs w:val="22"/>
          <w:lang w:val="nl-NL"/>
        </w:rPr>
      </w:pPr>
      <w:r w:rsidRPr="003E4893">
        <w:rPr>
          <w:sz w:val="22"/>
          <w:szCs w:val="22"/>
          <w:lang w:val="nl-NL"/>
        </w:rPr>
        <w:t>De gegadigde verklaart onderstaande vragen volledig en naar waarheid te beantwoorden.</w:t>
      </w:r>
    </w:p>
    <w:tbl>
      <w:tblPr>
        <w:tblStyle w:val="Rastertabel4-Accent1"/>
        <w:tblW w:w="10402" w:type="dxa"/>
        <w:tblLook w:val="04A0" w:firstRow="1" w:lastRow="0" w:firstColumn="1" w:lastColumn="0" w:noHBand="0" w:noVBand="1"/>
      </w:tblPr>
      <w:tblGrid>
        <w:gridCol w:w="9363"/>
        <w:gridCol w:w="620"/>
        <w:gridCol w:w="419"/>
      </w:tblGrid>
      <w:tr w:rsidRPr="003E4893" w:rsidR="003E4893" w:rsidTr="12C0A80D" w14:paraId="429510D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7" w:type="dxa"/>
            <w:hideMark/>
          </w:tcPr>
          <w:p w:rsidRPr="003E4893" w:rsidR="003E4893" w:rsidP="003E4893" w:rsidRDefault="003E4893" w14:paraId="5429EF62" w14:textId="77777777">
            <w:pPr>
              <w:pStyle w:val="Geenafstand"/>
              <w:spacing w:line="360" w:lineRule="auto"/>
              <w:rPr>
                <w:sz w:val="22"/>
                <w:szCs w:val="22"/>
                <w:lang w:val="nl-NL"/>
              </w:rPr>
            </w:pPr>
            <w:r w:rsidRPr="003E4893">
              <w:rPr>
                <w:sz w:val="22"/>
                <w:szCs w:val="22"/>
                <w:lang w:val="nl-NL"/>
              </w:rPr>
              <w:t>Omstandigheid</w:t>
            </w:r>
          </w:p>
        </w:tc>
        <w:tc>
          <w:tcPr>
            <w:tcW w:w="620" w:type="dxa"/>
            <w:hideMark/>
          </w:tcPr>
          <w:p w:rsidRPr="003E4893" w:rsidR="003E4893" w:rsidP="003E4893" w:rsidRDefault="003E4893" w14:paraId="67D170D2" w14:textId="77777777">
            <w:pPr>
              <w:pStyle w:val="Geenafstand"/>
              <w:spacing w:line="360" w:lineRule="auto"/>
              <w:cnfStyle w:val="100000000000" w:firstRow="1" w:lastRow="0" w:firstColumn="0" w:lastColumn="0" w:oddVBand="0" w:evenVBand="0" w:oddHBand="0" w:evenHBand="0" w:firstRowFirstColumn="0" w:firstRowLastColumn="0" w:lastRowFirstColumn="0" w:lastRowLastColumn="0"/>
              <w:rPr>
                <w:sz w:val="22"/>
                <w:szCs w:val="22"/>
                <w:lang w:val="nl-NL"/>
              </w:rPr>
            </w:pPr>
            <w:r w:rsidRPr="003E4893">
              <w:rPr>
                <w:sz w:val="22"/>
                <w:szCs w:val="22"/>
                <w:lang w:val="nl-NL"/>
              </w:rPr>
              <w:t>Nee</w:t>
            </w:r>
          </w:p>
        </w:tc>
        <w:tc>
          <w:tcPr>
            <w:tcW w:w="405" w:type="dxa"/>
            <w:hideMark/>
          </w:tcPr>
          <w:p w:rsidRPr="003E4893" w:rsidR="003E4893" w:rsidP="003E4893" w:rsidRDefault="003E4893" w14:paraId="68E2098B" w14:textId="77777777">
            <w:pPr>
              <w:pStyle w:val="Geenafstand"/>
              <w:spacing w:line="360" w:lineRule="auto"/>
              <w:cnfStyle w:val="100000000000" w:firstRow="1" w:lastRow="0" w:firstColumn="0" w:lastColumn="0" w:oddVBand="0" w:evenVBand="0" w:oddHBand="0" w:evenHBand="0" w:firstRowFirstColumn="0" w:firstRowLastColumn="0" w:lastRowFirstColumn="0" w:lastRowLastColumn="0"/>
              <w:rPr>
                <w:sz w:val="22"/>
                <w:szCs w:val="22"/>
                <w:lang w:val="nl-NL"/>
              </w:rPr>
            </w:pPr>
            <w:r w:rsidRPr="003E4893">
              <w:rPr>
                <w:sz w:val="22"/>
                <w:szCs w:val="22"/>
                <w:lang w:val="nl-NL"/>
              </w:rPr>
              <w:t>Ja</w:t>
            </w:r>
          </w:p>
        </w:tc>
      </w:tr>
      <w:tr w:rsidRPr="003E4893" w:rsidR="003E4893" w:rsidTr="12C0A80D" w14:paraId="4324E92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7" w:type="dxa"/>
            <w:hideMark/>
          </w:tcPr>
          <w:p w:rsidRPr="003E4893" w:rsidR="003E4893" w:rsidP="003E4893" w:rsidRDefault="003E4893" w14:paraId="6BB488F5" w14:textId="77777777">
            <w:pPr>
              <w:pStyle w:val="Geenafstand"/>
              <w:spacing w:line="360" w:lineRule="auto"/>
              <w:rPr>
                <w:sz w:val="22"/>
                <w:szCs w:val="22"/>
                <w:lang w:val="nl-NL"/>
              </w:rPr>
            </w:pPr>
            <w:r w:rsidRPr="003E4893">
              <w:rPr>
                <w:sz w:val="22"/>
                <w:szCs w:val="22"/>
                <w:lang w:val="nl-NL"/>
              </w:rPr>
              <w:t>Verkeert de gegadigde in staat van faillissement, surseance van betaling of een vergelijkbare toestand?</w:t>
            </w:r>
          </w:p>
        </w:tc>
        <w:tc>
          <w:tcPr>
            <w:tcW w:w="620" w:type="dxa"/>
            <w:hideMark/>
          </w:tcPr>
          <w:p w:rsidRPr="003E4893" w:rsidR="003E4893" w:rsidP="003E4893" w:rsidRDefault="003E4893" w14:paraId="07F71253" w14:textId="77777777">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r w:rsidRPr="003E4893">
              <w:rPr>
                <w:sz w:val="22"/>
                <w:szCs w:val="22"/>
                <w:lang w:val="nl-NL"/>
              </w:rPr>
              <w:t>☐</w:t>
            </w:r>
          </w:p>
        </w:tc>
        <w:tc>
          <w:tcPr>
            <w:tcW w:w="405" w:type="dxa"/>
            <w:hideMark/>
          </w:tcPr>
          <w:p w:rsidRPr="003E4893" w:rsidR="003E4893" w:rsidP="003E4893" w:rsidRDefault="003E4893" w14:paraId="2C869C3F" w14:textId="77777777">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r w:rsidRPr="003E4893">
              <w:rPr>
                <w:sz w:val="22"/>
                <w:szCs w:val="22"/>
                <w:lang w:val="nl-NL"/>
              </w:rPr>
              <w:t>☐</w:t>
            </w:r>
          </w:p>
        </w:tc>
      </w:tr>
      <w:tr w:rsidRPr="003E4893" w:rsidR="003E4893" w:rsidTr="12C0A80D" w14:paraId="454E4CC3" w14:textId="77777777">
        <w:tc>
          <w:tcPr>
            <w:cnfStyle w:val="001000000000" w:firstRow="0" w:lastRow="0" w:firstColumn="1" w:lastColumn="0" w:oddVBand="0" w:evenVBand="0" w:oddHBand="0" w:evenHBand="0" w:firstRowFirstColumn="0" w:firstRowLastColumn="0" w:lastRowFirstColumn="0" w:lastRowLastColumn="0"/>
            <w:tcW w:w="9377" w:type="dxa"/>
            <w:hideMark/>
          </w:tcPr>
          <w:p w:rsidRPr="003E4893" w:rsidR="003E4893" w:rsidP="003E4893" w:rsidRDefault="003E4893" w14:paraId="7A11C6A6" w14:textId="77777777">
            <w:pPr>
              <w:pStyle w:val="Geenafstand"/>
              <w:spacing w:line="360" w:lineRule="auto"/>
              <w:rPr>
                <w:sz w:val="22"/>
                <w:szCs w:val="22"/>
                <w:lang w:val="nl-NL"/>
              </w:rPr>
            </w:pPr>
            <w:r w:rsidRPr="003E4893">
              <w:rPr>
                <w:sz w:val="22"/>
                <w:szCs w:val="22"/>
                <w:lang w:val="nl-NL"/>
              </w:rPr>
              <w:t>Is sprake van strafbare feiten die relevant zijn voor de professionele betrouwbaarheid van de gegadigde?</w:t>
            </w:r>
          </w:p>
        </w:tc>
        <w:tc>
          <w:tcPr>
            <w:tcW w:w="620" w:type="dxa"/>
            <w:hideMark/>
          </w:tcPr>
          <w:p w:rsidRPr="003E4893" w:rsidR="003E4893" w:rsidP="003E4893" w:rsidRDefault="003E4893" w14:paraId="16FEB8B5" w14:textId="77777777">
            <w:pPr>
              <w:pStyle w:val="Geenafstand"/>
              <w:spacing w:line="360" w:lineRule="auto"/>
              <w:cnfStyle w:val="000000000000" w:firstRow="0" w:lastRow="0" w:firstColumn="0" w:lastColumn="0" w:oddVBand="0" w:evenVBand="0" w:oddHBand="0" w:evenHBand="0" w:firstRowFirstColumn="0" w:firstRowLastColumn="0" w:lastRowFirstColumn="0" w:lastRowLastColumn="0"/>
              <w:rPr>
                <w:sz w:val="22"/>
                <w:szCs w:val="22"/>
                <w:lang w:val="nl-NL"/>
              </w:rPr>
            </w:pPr>
            <w:r w:rsidRPr="003E4893">
              <w:rPr>
                <w:sz w:val="22"/>
                <w:szCs w:val="22"/>
                <w:lang w:val="nl-NL"/>
              </w:rPr>
              <w:t>☐</w:t>
            </w:r>
          </w:p>
        </w:tc>
        <w:tc>
          <w:tcPr>
            <w:tcW w:w="405" w:type="dxa"/>
            <w:hideMark/>
          </w:tcPr>
          <w:p w:rsidRPr="003E4893" w:rsidR="003E4893" w:rsidP="003E4893" w:rsidRDefault="003E4893" w14:paraId="4500A888" w14:textId="77777777">
            <w:pPr>
              <w:pStyle w:val="Geenafstand"/>
              <w:spacing w:line="360" w:lineRule="auto"/>
              <w:cnfStyle w:val="000000000000" w:firstRow="0" w:lastRow="0" w:firstColumn="0" w:lastColumn="0" w:oddVBand="0" w:evenVBand="0" w:oddHBand="0" w:evenHBand="0" w:firstRowFirstColumn="0" w:firstRowLastColumn="0" w:lastRowFirstColumn="0" w:lastRowLastColumn="0"/>
              <w:rPr>
                <w:sz w:val="22"/>
                <w:szCs w:val="22"/>
                <w:lang w:val="nl-NL"/>
              </w:rPr>
            </w:pPr>
            <w:r w:rsidRPr="003E4893">
              <w:rPr>
                <w:sz w:val="22"/>
                <w:szCs w:val="22"/>
                <w:lang w:val="nl-NL"/>
              </w:rPr>
              <w:t>☐</w:t>
            </w:r>
          </w:p>
        </w:tc>
      </w:tr>
      <w:tr w:rsidRPr="003E4893" w:rsidR="003E4893" w:rsidTr="12C0A80D" w14:paraId="6B7265F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7" w:type="dxa"/>
            <w:hideMark/>
          </w:tcPr>
          <w:p w:rsidRPr="003E4893" w:rsidR="003E4893" w:rsidP="003E4893" w:rsidRDefault="003E4893" w14:paraId="67E3A922" w14:textId="77777777">
            <w:pPr>
              <w:pStyle w:val="Geenafstand"/>
              <w:spacing w:line="360" w:lineRule="auto"/>
              <w:rPr>
                <w:sz w:val="22"/>
                <w:szCs w:val="22"/>
                <w:lang w:val="nl-NL"/>
              </w:rPr>
            </w:pPr>
            <w:r w:rsidRPr="003E4893">
              <w:rPr>
                <w:sz w:val="22"/>
                <w:szCs w:val="22"/>
                <w:lang w:val="nl-NL"/>
              </w:rPr>
              <w:t>Is sprake van mededingingsrechtelijke overtredingen, waaronder verboden prijsafspraken?</w:t>
            </w:r>
          </w:p>
        </w:tc>
        <w:tc>
          <w:tcPr>
            <w:tcW w:w="620" w:type="dxa"/>
            <w:hideMark/>
          </w:tcPr>
          <w:p w:rsidRPr="003E4893" w:rsidR="003E4893" w:rsidP="003E4893" w:rsidRDefault="003E4893" w14:paraId="23DC6474" w14:textId="77777777">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r w:rsidRPr="003E4893">
              <w:rPr>
                <w:sz w:val="22"/>
                <w:szCs w:val="22"/>
                <w:lang w:val="nl-NL"/>
              </w:rPr>
              <w:t>☐</w:t>
            </w:r>
          </w:p>
        </w:tc>
        <w:tc>
          <w:tcPr>
            <w:tcW w:w="405" w:type="dxa"/>
            <w:hideMark/>
          </w:tcPr>
          <w:p w:rsidRPr="003E4893" w:rsidR="003E4893" w:rsidP="003E4893" w:rsidRDefault="003E4893" w14:paraId="59068D95" w14:textId="77777777">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r w:rsidRPr="003E4893">
              <w:rPr>
                <w:sz w:val="22"/>
                <w:szCs w:val="22"/>
                <w:lang w:val="nl-NL"/>
              </w:rPr>
              <w:t>☐</w:t>
            </w:r>
          </w:p>
        </w:tc>
      </w:tr>
      <w:tr w:rsidRPr="003E4893" w:rsidR="003E4893" w:rsidTr="12C0A80D" w14:paraId="1343A143" w14:textId="77777777">
        <w:tc>
          <w:tcPr>
            <w:cnfStyle w:val="001000000000" w:firstRow="0" w:lastRow="0" w:firstColumn="1" w:lastColumn="0" w:oddVBand="0" w:evenVBand="0" w:oddHBand="0" w:evenHBand="0" w:firstRowFirstColumn="0" w:firstRowLastColumn="0" w:lastRowFirstColumn="0" w:lastRowLastColumn="0"/>
            <w:tcW w:w="9377" w:type="dxa"/>
            <w:hideMark/>
          </w:tcPr>
          <w:p w:rsidRPr="003E4893" w:rsidR="003E4893" w:rsidP="003E4893" w:rsidRDefault="003E4893" w14:paraId="1EBFAB73" w14:textId="77777777">
            <w:pPr>
              <w:pStyle w:val="Geenafstand"/>
              <w:spacing w:line="360" w:lineRule="auto"/>
              <w:rPr>
                <w:sz w:val="22"/>
                <w:szCs w:val="22"/>
                <w:lang w:val="nl-NL"/>
              </w:rPr>
            </w:pPr>
            <w:r w:rsidRPr="003E4893">
              <w:rPr>
                <w:sz w:val="22"/>
                <w:szCs w:val="22"/>
                <w:lang w:val="nl-NL"/>
              </w:rPr>
              <w:t>Is sprake van belangenverstrengeling of voorkennis die de gelijke behandeling van gegadigden kan verstoren?</w:t>
            </w:r>
          </w:p>
        </w:tc>
        <w:tc>
          <w:tcPr>
            <w:tcW w:w="620" w:type="dxa"/>
            <w:hideMark/>
          </w:tcPr>
          <w:p w:rsidRPr="003E4893" w:rsidR="003E4893" w:rsidP="003E4893" w:rsidRDefault="003E4893" w14:paraId="3A211D17" w14:textId="77777777">
            <w:pPr>
              <w:pStyle w:val="Geenafstand"/>
              <w:spacing w:line="360" w:lineRule="auto"/>
              <w:cnfStyle w:val="000000000000" w:firstRow="0" w:lastRow="0" w:firstColumn="0" w:lastColumn="0" w:oddVBand="0" w:evenVBand="0" w:oddHBand="0" w:evenHBand="0" w:firstRowFirstColumn="0" w:firstRowLastColumn="0" w:lastRowFirstColumn="0" w:lastRowLastColumn="0"/>
              <w:rPr>
                <w:sz w:val="22"/>
                <w:szCs w:val="22"/>
                <w:lang w:val="nl-NL"/>
              </w:rPr>
            </w:pPr>
            <w:r w:rsidRPr="003E4893">
              <w:rPr>
                <w:sz w:val="22"/>
                <w:szCs w:val="22"/>
                <w:lang w:val="nl-NL"/>
              </w:rPr>
              <w:t>☐</w:t>
            </w:r>
          </w:p>
        </w:tc>
        <w:tc>
          <w:tcPr>
            <w:tcW w:w="405" w:type="dxa"/>
            <w:hideMark/>
          </w:tcPr>
          <w:p w:rsidRPr="003E4893" w:rsidR="003E4893" w:rsidP="003E4893" w:rsidRDefault="003E4893" w14:paraId="2365CBAE" w14:textId="77777777">
            <w:pPr>
              <w:pStyle w:val="Geenafstand"/>
              <w:spacing w:line="360" w:lineRule="auto"/>
              <w:cnfStyle w:val="000000000000" w:firstRow="0" w:lastRow="0" w:firstColumn="0" w:lastColumn="0" w:oddVBand="0" w:evenVBand="0" w:oddHBand="0" w:evenHBand="0" w:firstRowFirstColumn="0" w:firstRowLastColumn="0" w:lastRowFirstColumn="0" w:lastRowLastColumn="0"/>
              <w:rPr>
                <w:sz w:val="22"/>
                <w:szCs w:val="22"/>
                <w:lang w:val="nl-NL"/>
              </w:rPr>
            </w:pPr>
            <w:r w:rsidRPr="003E4893">
              <w:rPr>
                <w:sz w:val="22"/>
                <w:szCs w:val="22"/>
                <w:lang w:val="nl-NL"/>
              </w:rPr>
              <w:t>☐</w:t>
            </w:r>
          </w:p>
        </w:tc>
      </w:tr>
    </w:tbl>
    <w:p w:rsidR="00D11ED1" w:rsidP="003E4893" w:rsidRDefault="00D11ED1" w14:paraId="1C974A3C" w14:textId="77777777">
      <w:pPr>
        <w:pStyle w:val="Geenafstand"/>
        <w:spacing w:line="360" w:lineRule="auto"/>
        <w:rPr>
          <w:sz w:val="22"/>
          <w:szCs w:val="22"/>
          <w:lang w:val="nl-NL"/>
        </w:rPr>
      </w:pPr>
    </w:p>
    <w:p w:rsidRPr="00E70A18" w:rsidR="00E70A18" w:rsidP="00E70A18" w:rsidRDefault="00E70A18" w14:paraId="06682B82" w14:textId="77777777">
      <w:pPr>
        <w:pStyle w:val="Geenafstand"/>
        <w:spacing w:line="360" w:lineRule="auto"/>
        <w:rPr>
          <w:sz w:val="22"/>
          <w:szCs w:val="22"/>
          <w:lang w:val="nl-NL"/>
        </w:rPr>
      </w:pPr>
      <w:r w:rsidRPr="00E70A18">
        <w:rPr>
          <w:sz w:val="22"/>
          <w:szCs w:val="22"/>
          <w:lang w:val="nl-NL"/>
        </w:rPr>
        <w:t>De gegadigde verklaart dat in het kader van deze procedure geen onjuiste of misleidende informatie is verstrekt en dat alle verstrekte informatie volledig, juist en niet-misleidend is.</w:t>
      </w:r>
    </w:p>
    <w:p w:rsidR="00E70A18" w:rsidP="00E70A18" w:rsidRDefault="00E70A18" w14:paraId="2B2B7232" w14:textId="77777777">
      <w:pPr>
        <w:pStyle w:val="Geenafstand"/>
        <w:spacing w:line="360" w:lineRule="auto"/>
        <w:rPr>
          <w:sz w:val="22"/>
          <w:szCs w:val="22"/>
          <w:lang w:val="nl-NL"/>
        </w:rPr>
      </w:pPr>
    </w:p>
    <w:p w:rsidRPr="00E70A18" w:rsidR="00E70A18" w:rsidP="00E70A18" w:rsidRDefault="00E70A18" w14:paraId="6559C0D0" w14:textId="71998FB8">
      <w:pPr>
        <w:pStyle w:val="Geenafstand"/>
        <w:spacing w:line="360" w:lineRule="auto"/>
        <w:rPr>
          <w:sz w:val="22"/>
          <w:szCs w:val="22"/>
          <w:lang w:val="nl-NL"/>
        </w:rPr>
      </w:pPr>
      <w:proofErr w:type="gramStart"/>
      <w:r w:rsidRPr="00E70A18">
        <w:rPr>
          <w:sz w:val="22"/>
          <w:szCs w:val="22"/>
          <w:lang w:val="nl-NL"/>
        </w:rPr>
        <w:t>Indien</w:t>
      </w:r>
      <w:proofErr w:type="gramEnd"/>
      <w:r w:rsidRPr="00E70A18">
        <w:rPr>
          <w:sz w:val="22"/>
          <w:szCs w:val="22"/>
          <w:lang w:val="nl-NL"/>
        </w:rPr>
        <w:t xml:space="preserve"> één of meer vragen met “ja” zijn beantwoord, licht dan hieronder per omstandigheid de aard, datum, relevantie en eventueel getroffen maatregelen toe.</w:t>
      </w:r>
    </w:p>
    <w:p w:rsidRPr="003E4893" w:rsidR="00D11ED1" w:rsidP="003E4893" w:rsidRDefault="00D11ED1" w14:paraId="04143CD5" w14:textId="77777777">
      <w:pPr>
        <w:pStyle w:val="Geenafstand"/>
        <w:spacing w:line="360" w:lineRule="auto"/>
        <w:rPr>
          <w:sz w:val="22"/>
          <w:szCs w:val="22"/>
          <w:lang w:val="nl-NL"/>
        </w:rPr>
      </w:pPr>
    </w:p>
    <w:p w:rsidRPr="003E4893" w:rsidR="003E4893" w:rsidP="003E4893" w:rsidRDefault="003E4893" w14:paraId="0313ABD4" w14:textId="77777777">
      <w:pPr>
        <w:pStyle w:val="Geenafstand"/>
        <w:spacing w:line="360" w:lineRule="auto"/>
        <w:rPr>
          <w:sz w:val="22"/>
          <w:szCs w:val="22"/>
          <w:lang w:val="nl-NL"/>
        </w:rPr>
      </w:pPr>
      <w:r w:rsidRPr="003E4893">
        <w:rPr>
          <w:b/>
          <w:bCs/>
          <w:sz w:val="22"/>
          <w:szCs w:val="22"/>
          <w:lang w:val="nl-NL"/>
        </w:rPr>
        <w:t>Toelichting:</w:t>
      </w:r>
    </w:p>
    <w:p w:rsidRPr="003E4893" w:rsidR="003E4893" w:rsidP="003E4893" w:rsidRDefault="003E4893" w14:paraId="24B3A2A8" w14:textId="77777777">
      <w:pPr>
        <w:pStyle w:val="Geenafstand"/>
        <w:spacing w:line="360" w:lineRule="auto"/>
        <w:rPr>
          <w:sz w:val="22"/>
          <w:szCs w:val="22"/>
          <w:lang w:val="nl-NL"/>
        </w:rPr>
      </w:pPr>
      <w:r w:rsidRPr="003E4893">
        <w:rPr>
          <w:sz w:val="22"/>
          <w:szCs w:val="22"/>
          <w:lang w:val="nl-NL"/>
        </w:rPr>
        <w:t>....................................................................................................................</w:t>
      </w:r>
    </w:p>
    <w:p w:rsidRPr="003E4893" w:rsidR="003E4893" w:rsidP="003E4893" w:rsidRDefault="003E4893" w14:paraId="1A73DB2E" w14:textId="77777777">
      <w:pPr>
        <w:pStyle w:val="Geenafstand"/>
        <w:spacing w:line="360" w:lineRule="auto"/>
        <w:rPr>
          <w:sz w:val="22"/>
          <w:szCs w:val="22"/>
          <w:lang w:val="nl-NL"/>
        </w:rPr>
      </w:pPr>
      <w:r w:rsidRPr="003E4893">
        <w:rPr>
          <w:sz w:val="22"/>
          <w:szCs w:val="22"/>
          <w:lang w:val="nl-NL"/>
        </w:rPr>
        <w:t>....................................................................................................................</w:t>
      </w:r>
    </w:p>
    <w:p w:rsidRPr="003E4893" w:rsidR="003E4893" w:rsidP="003E4893" w:rsidRDefault="003E4893" w14:paraId="69AC3D83" w14:textId="77777777">
      <w:pPr>
        <w:pStyle w:val="Geenafstand"/>
        <w:spacing w:line="360" w:lineRule="auto"/>
        <w:rPr>
          <w:sz w:val="22"/>
          <w:szCs w:val="22"/>
          <w:lang w:val="nl-NL"/>
        </w:rPr>
      </w:pPr>
      <w:r w:rsidRPr="003E4893">
        <w:rPr>
          <w:sz w:val="22"/>
          <w:szCs w:val="22"/>
          <w:lang w:val="nl-NL"/>
        </w:rPr>
        <w:t>....................................................................................................................</w:t>
      </w:r>
    </w:p>
    <w:p w:rsidRPr="003E4893" w:rsidR="003E4893" w:rsidP="003E4893" w:rsidRDefault="003E4893" w14:paraId="0FC0C793" w14:textId="77777777">
      <w:pPr>
        <w:pStyle w:val="Geenafstand"/>
        <w:spacing w:line="360" w:lineRule="auto"/>
        <w:rPr>
          <w:sz w:val="22"/>
          <w:szCs w:val="22"/>
          <w:lang w:val="nl-NL"/>
        </w:rPr>
      </w:pPr>
      <w:r w:rsidRPr="003E4893">
        <w:rPr>
          <w:sz w:val="22"/>
          <w:szCs w:val="22"/>
          <w:lang w:val="nl-NL"/>
        </w:rPr>
        <w:t>....................................................................................................................</w:t>
      </w:r>
    </w:p>
    <w:p w:rsidR="00D11ED1" w:rsidP="003E4893" w:rsidRDefault="00D11ED1" w14:paraId="7F994129" w14:textId="77777777">
      <w:pPr>
        <w:pStyle w:val="Geenafstand"/>
        <w:spacing w:line="360" w:lineRule="auto"/>
        <w:rPr>
          <w:sz w:val="22"/>
          <w:szCs w:val="22"/>
          <w:lang w:val="nl-NL"/>
        </w:rPr>
      </w:pPr>
    </w:p>
    <w:p w:rsidRPr="003E4893" w:rsidR="003E4893" w:rsidP="003E4893" w:rsidRDefault="003E4893" w14:paraId="71B504FA" w14:textId="176E5AAC">
      <w:pPr>
        <w:pStyle w:val="Geenafstand"/>
        <w:spacing w:line="360" w:lineRule="auto"/>
        <w:rPr>
          <w:sz w:val="22"/>
          <w:szCs w:val="22"/>
          <w:lang w:val="nl-NL"/>
        </w:rPr>
      </w:pPr>
      <w:r w:rsidRPr="003E4893">
        <w:rPr>
          <w:sz w:val="22"/>
          <w:szCs w:val="22"/>
          <w:lang w:val="nl-NL"/>
        </w:rPr>
        <w:t>Een bevestigend antwoord leidt niet automatisch tot uitsluiting. De gemeente beoordeelt de betreffende feiten en omstandigheden overeenkomstig paragraaf 4.1.4 van de selectieleidraad en kan daarover nadere informatie opvragen.</w:t>
      </w:r>
    </w:p>
    <w:p w:rsidR="00D11ED1" w:rsidP="003E4893" w:rsidRDefault="00D11ED1" w14:paraId="1CEDBE28" w14:textId="77777777">
      <w:pPr>
        <w:pStyle w:val="Geenafstand"/>
        <w:spacing w:line="360" w:lineRule="auto"/>
        <w:rPr>
          <w:b/>
          <w:bCs/>
          <w:sz w:val="22"/>
          <w:szCs w:val="22"/>
          <w:lang w:val="nl-NL"/>
        </w:rPr>
      </w:pPr>
    </w:p>
    <w:p w:rsidRPr="008F0D29" w:rsidR="003E4893" w:rsidP="008F0D29" w:rsidRDefault="003E4893" w14:paraId="488CDBF6" w14:textId="3565C971">
      <w:pPr>
        <w:pStyle w:val="Kop2"/>
        <w:rPr>
          <w:b/>
          <w:bCs/>
          <w:sz w:val="28"/>
          <w:szCs w:val="28"/>
          <w:lang w:val="nl-NL"/>
        </w:rPr>
      </w:pPr>
      <w:r w:rsidRPr="008F0D29">
        <w:rPr>
          <w:b/>
          <w:bCs/>
          <w:sz w:val="28"/>
          <w:szCs w:val="28"/>
          <w:lang w:val="nl-NL"/>
        </w:rPr>
        <w:t>6. Controle volledigheid aanmelding</w:t>
      </w:r>
    </w:p>
    <w:p w:rsidRPr="003E4893" w:rsidR="003E4893" w:rsidP="003E4893" w:rsidRDefault="003E4893" w14:paraId="5EDF50FF" w14:textId="77777777">
      <w:pPr>
        <w:pStyle w:val="Geenafstand"/>
        <w:spacing w:line="360" w:lineRule="auto"/>
        <w:rPr>
          <w:sz w:val="22"/>
          <w:szCs w:val="22"/>
          <w:lang w:val="nl-NL"/>
        </w:rPr>
      </w:pPr>
      <w:r w:rsidRPr="003E4893">
        <w:rPr>
          <w:sz w:val="22"/>
          <w:szCs w:val="22"/>
          <w:lang w:val="nl-NL"/>
        </w:rPr>
        <w:t>De gegadigde controleert vóór indiening of de aanmelding ten minste uit de volgende onderdelen bestaat:</w:t>
      </w:r>
    </w:p>
    <w:p w:rsidRPr="003E4893" w:rsidR="003E4893" w:rsidP="003E4893" w:rsidRDefault="003E4893" w14:paraId="38331E4E" w14:textId="6AF1E1D5">
      <w:pPr>
        <w:pStyle w:val="Geenafstand"/>
        <w:spacing w:line="360" w:lineRule="auto"/>
        <w:rPr>
          <w:sz w:val="22"/>
          <w:szCs w:val="22"/>
          <w:lang w:val="nl-NL"/>
        </w:rPr>
      </w:pPr>
      <w:r w:rsidRPr="003E4893">
        <w:rPr>
          <w:sz w:val="22"/>
          <w:szCs w:val="22"/>
          <w:lang w:val="nl-NL"/>
        </w:rPr>
        <w:t xml:space="preserve">☐ een volledig ingevuld en rechtsgeldig ondertekend aanmeldformulier overeenkomstig deze </w:t>
      </w:r>
      <w:r w:rsidR="005C434E">
        <w:rPr>
          <w:sz w:val="22"/>
          <w:szCs w:val="22"/>
          <w:lang w:val="nl-NL"/>
        </w:rPr>
        <w:t>b</w:t>
      </w:r>
      <w:r w:rsidRPr="003E4893">
        <w:rPr>
          <w:sz w:val="22"/>
          <w:szCs w:val="22"/>
          <w:lang w:val="nl-NL"/>
        </w:rPr>
        <w:t>ijlage 3;</w:t>
      </w:r>
    </w:p>
    <w:p w:rsidRPr="003E4893" w:rsidR="003E4893" w:rsidP="003E4893" w:rsidRDefault="003E4893" w14:paraId="1C1E5DBF" w14:textId="77777777">
      <w:pPr>
        <w:pStyle w:val="Geenafstand"/>
        <w:spacing w:line="360" w:lineRule="auto"/>
        <w:rPr>
          <w:sz w:val="22"/>
          <w:szCs w:val="22"/>
          <w:lang w:val="nl-NL"/>
        </w:rPr>
      </w:pPr>
      <w:r w:rsidRPr="003E4893">
        <w:rPr>
          <w:sz w:val="22"/>
          <w:szCs w:val="22"/>
          <w:lang w:val="nl-NL"/>
        </w:rPr>
        <w:t>☐ een uittreksel uit het handels- of beroepsregister van de gegadigde dat op het moment van indiening niet ouder is dan zes maanden;</w:t>
      </w:r>
    </w:p>
    <w:p w:rsidRPr="003E4893" w:rsidR="003E4893" w:rsidP="003E4893" w:rsidRDefault="003E4893" w14:paraId="53FF1FD5" w14:textId="0B7A9AA0">
      <w:pPr>
        <w:pStyle w:val="Geenafstand"/>
        <w:spacing w:line="360" w:lineRule="auto"/>
        <w:rPr>
          <w:sz w:val="22"/>
          <w:szCs w:val="22"/>
          <w:lang w:val="nl-NL"/>
        </w:rPr>
      </w:pPr>
      <w:r w:rsidRPr="003E4893">
        <w:rPr>
          <w:sz w:val="22"/>
          <w:szCs w:val="22"/>
          <w:lang w:val="nl-NL"/>
        </w:rPr>
        <w:t xml:space="preserve">☐ een volledig ingevuld Model referentieprojecten De </w:t>
      </w:r>
      <w:proofErr w:type="spellStart"/>
      <w:r w:rsidRPr="003E4893">
        <w:rPr>
          <w:sz w:val="22"/>
          <w:szCs w:val="22"/>
          <w:lang w:val="nl-NL"/>
        </w:rPr>
        <w:t>Trime</w:t>
      </w:r>
      <w:proofErr w:type="spellEnd"/>
      <w:r w:rsidRPr="003E4893">
        <w:rPr>
          <w:sz w:val="22"/>
          <w:szCs w:val="22"/>
          <w:lang w:val="nl-NL"/>
        </w:rPr>
        <w:t xml:space="preserve"> overeenkomstig </w:t>
      </w:r>
      <w:r w:rsidR="005C434E">
        <w:rPr>
          <w:sz w:val="22"/>
          <w:szCs w:val="22"/>
          <w:lang w:val="nl-NL"/>
        </w:rPr>
        <w:t>b</w:t>
      </w:r>
      <w:r w:rsidRPr="003E4893">
        <w:rPr>
          <w:sz w:val="22"/>
          <w:szCs w:val="22"/>
          <w:lang w:val="nl-NL"/>
        </w:rPr>
        <w:t xml:space="preserve">ijlage 2 en met inachtneming van de daarin opgenomen vorm- en </w:t>
      </w:r>
      <w:proofErr w:type="spellStart"/>
      <w:r w:rsidRPr="003E4893">
        <w:rPr>
          <w:sz w:val="22"/>
          <w:szCs w:val="22"/>
          <w:lang w:val="nl-NL"/>
        </w:rPr>
        <w:t>omvangsvereisten</w:t>
      </w:r>
      <w:proofErr w:type="spellEnd"/>
      <w:r w:rsidRPr="003E4893">
        <w:rPr>
          <w:sz w:val="22"/>
          <w:szCs w:val="22"/>
          <w:lang w:val="nl-NL"/>
        </w:rPr>
        <w:t>.</w:t>
      </w:r>
    </w:p>
    <w:p w:rsidR="008F0D29" w:rsidP="003E4893" w:rsidRDefault="008F0D29" w14:paraId="604873CC" w14:textId="48B78169">
      <w:pPr>
        <w:pStyle w:val="Geenafstand"/>
        <w:spacing w:line="360" w:lineRule="auto"/>
        <w:rPr>
          <w:sz w:val="22"/>
          <w:szCs w:val="22"/>
          <w:lang w:val="nl-NL"/>
        </w:rPr>
      </w:pPr>
    </w:p>
    <w:p w:rsidR="003E4893" w:rsidP="003E4893" w:rsidRDefault="003E4893" w14:paraId="7D751819" w14:textId="28FBD5DE">
      <w:pPr>
        <w:pStyle w:val="Geenafstand"/>
        <w:spacing w:line="360" w:lineRule="auto"/>
        <w:rPr>
          <w:sz w:val="22"/>
          <w:szCs w:val="22"/>
          <w:lang w:val="nl-NL"/>
        </w:rPr>
      </w:pPr>
      <w:r w:rsidRPr="003E4893">
        <w:rPr>
          <w:sz w:val="22"/>
          <w:szCs w:val="22"/>
          <w:lang w:val="nl-NL"/>
        </w:rPr>
        <w:t>Deze controlelijst laat de verantwoordelijkheid van de gegadigde voor een tijdige, volledige en rechtsgeldige indiening onverlet.</w:t>
      </w:r>
    </w:p>
    <w:p w:rsidRPr="003E4893" w:rsidR="008F0D29" w:rsidP="003E4893" w:rsidRDefault="008F0D29" w14:paraId="03BF0254" w14:textId="77777777">
      <w:pPr>
        <w:pStyle w:val="Geenafstand"/>
        <w:spacing w:line="360" w:lineRule="auto"/>
        <w:rPr>
          <w:sz w:val="22"/>
          <w:szCs w:val="22"/>
          <w:lang w:val="nl-NL"/>
        </w:rPr>
      </w:pPr>
    </w:p>
    <w:p w:rsidR="008F0D29" w:rsidRDefault="008F0D29" w14:paraId="3BB6135A" w14:textId="77777777">
      <w:pPr>
        <w:rPr>
          <w:rFonts w:asciiTheme="majorHAnsi" w:hAnsiTheme="majorHAnsi" w:eastAsiaTheme="majorEastAsia" w:cstheme="majorBidi"/>
          <w:b/>
          <w:bCs/>
          <w:color w:val="365F91" w:themeColor="accent1" w:themeShade="BF"/>
          <w:sz w:val="28"/>
          <w:szCs w:val="28"/>
          <w:lang w:val="nl-NL"/>
        </w:rPr>
      </w:pPr>
      <w:r>
        <w:rPr>
          <w:b/>
          <w:bCs/>
          <w:sz w:val="28"/>
          <w:szCs w:val="28"/>
          <w:lang w:val="nl-NL"/>
        </w:rPr>
        <w:br w:type="page"/>
      </w:r>
    </w:p>
    <w:p w:rsidRPr="008F0D29" w:rsidR="003E4893" w:rsidP="008F0D29" w:rsidRDefault="003E4893" w14:paraId="102A829A" w14:textId="136F9BBB">
      <w:pPr>
        <w:pStyle w:val="Kop2"/>
        <w:rPr>
          <w:b/>
          <w:bCs/>
          <w:sz w:val="28"/>
          <w:szCs w:val="28"/>
          <w:lang w:val="nl-NL"/>
        </w:rPr>
      </w:pPr>
      <w:r w:rsidRPr="008F0D29">
        <w:rPr>
          <w:b/>
          <w:bCs/>
          <w:sz w:val="28"/>
          <w:szCs w:val="28"/>
          <w:lang w:val="nl-NL"/>
        </w:rPr>
        <w:t>7. Ondertekening</w:t>
      </w:r>
    </w:p>
    <w:p w:rsidR="008F0D29" w:rsidP="003E4893" w:rsidRDefault="0038316A" w14:paraId="559D3F92" w14:textId="5BACEC6B">
      <w:pPr>
        <w:pStyle w:val="Geenafstand"/>
        <w:spacing w:line="360" w:lineRule="auto"/>
        <w:rPr>
          <w:sz w:val="22"/>
          <w:szCs w:val="22"/>
        </w:rPr>
      </w:pPr>
      <w:proofErr w:type="spellStart"/>
      <w:r w:rsidRPr="0038316A">
        <w:rPr>
          <w:sz w:val="22"/>
          <w:szCs w:val="22"/>
        </w:rPr>
        <w:t>Ondergetekende</w:t>
      </w:r>
      <w:proofErr w:type="spellEnd"/>
      <w:r w:rsidRPr="0038316A">
        <w:rPr>
          <w:sz w:val="22"/>
          <w:szCs w:val="22"/>
        </w:rPr>
        <w:t xml:space="preserve"> </w:t>
      </w:r>
      <w:proofErr w:type="spellStart"/>
      <w:r w:rsidRPr="0038316A">
        <w:rPr>
          <w:sz w:val="22"/>
          <w:szCs w:val="22"/>
        </w:rPr>
        <w:t>meldt</w:t>
      </w:r>
      <w:proofErr w:type="spellEnd"/>
      <w:r w:rsidRPr="0038316A">
        <w:rPr>
          <w:sz w:val="22"/>
          <w:szCs w:val="22"/>
        </w:rPr>
        <w:t xml:space="preserve"> </w:t>
      </w:r>
      <w:proofErr w:type="spellStart"/>
      <w:r w:rsidRPr="0038316A">
        <w:rPr>
          <w:sz w:val="22"/>
          <w:szCs w:val="22"/>
        </w:rPr>
        <w:t>zich</w:t>
      </w:r>
      <w:proofErr w:type="spellEnd"/>
      <w:r w:rsidRPr="0038316A">
        <w:rPr>
          <w:sz w:val="22"/>
          <w:szCs w:val="22"/>
        </w:rPr>
        <w:t xml:space="preserve"> </w:t>
      </w:r>
      <w:proofErr w:type="spellStart"/>
      <w:r w:rsidRPr="0038316A">
        <w:rPr>
          <w:sz w:val="22"/>
          <w:szCs w:val="22"/>
        </w:rPr>
        <w:t>namens</w:t>
      </w:r>
      <w:proofErr w:type="spellEnd"/>
      <w:r w:rsidRPr="0038316A">
        <w:rPr>
          <w:sz w:val="22"/>
          <w:szCs w:val="22"/>
        </w:rPr>
        <w:t xml:space="preserve"> de </w:t>
      </w:r>
      <w:proofErr w:type="spellStart"/>
      <w:r w:rsidRPr="0038316A">
        <w:rPr>
          <w:sz w:val="22"/>
          <w:szCs w:val="22"/>
        </w:rPr>
        <w:t>gegadigde</w:t>
      </w:r>
      <w:proofErr w:type="spellEnd"/>
      <w:r w:rsidRPr="0038316A">
        <w:rPr>
          <w:sz w:val="22"/>
          <w:szCs w:val="22"/>
        </w:rPr>
        <w:t xml:space="preserve"> </w:t>
      </w:r>
      <w:proofErr w:type="spellStart"/>
      <w:r w:rsidRPr="0038316A">
        <w:rPr>
          <w:sz w:val="22"/>
          <w:szCs w:val="22"/>
        </w:rPr>
        <w:t>aan</w:t>
      </w:r>
      <w:proofErr w:type="spellEnd"/>
      <w:r w:rsidRPr="0038316A">
        <w:rPr>
          <w:sz w:val="22"/>
          <w:szCs w:val="22"/>
        </w:rPr>
        <w:t xml:space="preserve"> </w:t>
      </w:r>
      <w:proofErr w:type="spellStart"/>
      <w:r w:rsidRPr="0038316A">
        <w:rPr>
          <w:sz w:val="22"/>
          <w:szCs w:val="22"/>
        </w:rPr>
        <w:t>voor</w:t>
      </w:r>
      <w:proofErr w:type="spellEnd"/>
      <w:r w:rsidRPr="0038316A">
        <w:rPr>
          <w:sz w:val="22"/>
          <w:szCs w:val="22"/>
        </w:rPr>
        <w:t xml:space="preserve"> </w:t>
      </w:r>
      <w:proofErr w:type="spellStart"/>
      <w:r w:rsidRPr="0038316A">
        <w:rPr>
          <w:sz w:val="22"/>
          <w:szCs w:val="22"/>
        </w:rPr>
        <w:t>deelname</w:t>
      </w:r>
      <w:proofErr w:type="spellEnd"/>
      <w:r w:rsidRPr="0038316A">
        <w:rPr>
          <w:sz w:val="22"/>
          <w:szCs w:val="22"/>
        </w:rPr>
        <w:t xml:space="preserve"> </w:t>
      </w:r>
      <w:proofErr w:type="spellStart"/>
      <w:r w:rsidRPr="0038316A">
        <w:rPr>
          <w:sz w:val="22"/>
          <w:szCs w:val="22"/>
        </w:rPr>
        <w:t>aan</w:t>
      </w:r>
      <w:proofErr w:type="spellEnd"/>
      <w:r w:rsidRPr="0038316A">
        <w:rPr>
          <w:sz w:val="22"/>
          <w:szCs w:val="22"/>
        </w:rPr>
        <w:t xml:space="preserve"> de </w:t>
      </w:r>
      <w:proofErr w:type="spellStart"/>
      <w:r w:rsidRPr="0038316A">
        <w:rPr>
          <w:sz w:val="22"/>
          <w:szCs w:val="22"/>
        </w:rPr>
        <w:t>selectiefase</w:t>
      </w:r>
      <w:proofErr w:type="spellEnd"/>
      <w:r w:rsidRPr="0038316A">
        <w:rPr>
          <w:sz w:val="22"/>
          <w:szCs w:val="22"/>
        </w:rPr>
        <w:t xml:space="preserve"> van de </w:t>
      </w:r>
      <w:proofErr w:type="spellStart"/>
      <w:r w:rsidRPr="0038316A">
        <w:rPr>
          <w:sz w:val="22"/>
          <w:szCs w:val="22"/>
        </w:rPr>
        <w:t>marktuitvraag</w:t>
      </w:r>
      <w:proofErr w:type="spellEnd"/>
      <w:r w:rsidRPr="0038316A">
        <w:rPr>
          <w:sz w:val="22"/>
          <w:szCs w:val="22"/>
        </w:rPr>
        <w:t xml:space="preserve"> De Trime, </w:t>
      </w:r>
      <w:proofErr w:type="spellStart"/>
      <w:r w:rsidRPr="0038316A">
        <w:rPr>
          <w:sz w:val="22"/>
          <w:szCs w:val="22"/>
        </w:rPr>
        <w:t>Beetsterzwaag</w:t>
      </w:r>
      <w:proofErr w:type="spellEnd"/>
      <w:r w:rsidRPr="0038316A">
        <w:rPr>
          <w:sz w:val="22"/>
          <w:szCs w:val="22"/>
        </w:rPr>
        <w:t xml:space="preserve"> </w:t>
      </w:r>
      <w:proofErr w:type="spellStart"/>
      <w:r w:rsidRPr="0038316A">
        <w:rPr>
          <w:sz w:val="22"/>
          <w:szCs w:val="22"/>
        </w:rPr>
        <w:t>en</w:t>
      </w:r>
      <w:proofErr w:type="spellEnd"/>
      <w:r w:rsidRPr="0038316A">
        <w:rPr>
          <w:sz w:val="22"/>
          <w:szCs w:val="22"/>
        </w:rPr>
        <w:t xml:space="preserve"> </w:t>
      </w:r>
      <w:proofErr w:type="spellStart"/>
      <w:r w:rsidRPr="0038316A">
        <w:rPr>
          <w:sz w:val="22"/>
          <w:szCs w:val="22"/>
        </w:rPr>
        <w:t>verklaart</w:t>
      </w:r>
      <w:proofErr w:type="spellEnd"/>
      <w:r w:rsidRPr="0038316A">
        <w:rPr>
          <w:sz w:val="22"/>
          <w:szCs w:val="22"/>
        </w:rPr>
        <w:t xml:space="preserve"> </w:t>
      </w:r>
      <w:proofErr w:type="spellStart"/>
      <w:r w:rsidRPr="0038316A">
        <w:rPr>
          <w:sz w:val="22"/>
          <w:szCs w:val="22"/>
        </w:rPr>
        <w:t>bevoegd</w:t>
      </w:r>
      <w:proofErr w:type="spellEnd"/>
      <w:r w:rsidRPr="0038316A">
        <w:rPr>
          <w:sz w:val="22"/>
          <w:szCs w:val="22"/>
        </w:rPr>
        <w:t xml:space="preserve"> </w:t>
      </w:r>
      <w:proofErr w:type="spellStart"/>
      <w:r w:rsidRPr="0038316A">
        <w:rPr>
          <w:sz w:val="22"/>
          <w:szCs w:val="22"/>
        </w:rPr>
        <w:t>te</w:t>
      </w:r>
      <w:proofErr w:type="spellEnd"/>
      <w:r w:rsidRPr="0038316A">
        <w:rPr>
          <w:sz w:val="22"/>
          <w:szCs w:val="22"/>
        </w:rPr>
        <w:t xml:space="preserve"> </w:t>
      </w:r>
      <w:proofErr w:type="spellStart"/>
      <w:r w:rsidRPr="0038316A">
        <w:rPr>
          <w:sz w:val="22"/>
          <w:szCs w:val="22"/>
        </w:rPr>
        <w:t>zijn</w:t>
      </w:r>
      <w:proofErr w:type="spellEnd"/>
      <w:r w:rsidRPr="0038316A">
        <w:rPr>
          <w:sz w:val="22"/>
          <w:szCs w:val="22"/>
        </w:rPr>
        <w:t xml:space="preserve"> </w:t>
      </w:r>
      <w:proofErr w:type="spellStart"/>
      <w:r w:rsidRPr="0038316A">
        <w:rPr>
          <w:sz w:val="22"/>
          <w:szCs w:val="22"/>
        </w:rPr>
        <w:t>dit</w:t>
      </w:r>
      <w:proofErr w:type="spellEnd"/>
      <w:r w:rsidRPr="0038316A">
        <w:rPr>
          <w:sz w:val="22"/>
          <w:szCs w:val="22"/>
        </w:rPr>
        <w:t xml:space="preserve"> </w:t>
      </w:r>
      <w:proofErr w:type="spellStart"/>
      <w:r w:rsidRPr="0038316A">
        <w:rPr>
          <w:sz w:val="22"/>
          <w:szCs w:val="22"/>
        </w:rPr>
        <w:t>formulier</w:t>
      </w:r>
      <w:proofErr w:type="spellEnd"/>
      <w:r w:rsidRPr="0038316A">
        <w:rPr>
          <w:sz w:val="22"/>
          <w:szCs w:val="22"/>
        </w:rPr>
        <w:t xml:space="preserve"> </w:t>
      </w:r>
      <w:proofErr w:type="spellStart"/>
      <w:r w:rsidRPr="0038316A">
        <w:rPr>
          <w:sz w:val="22"/>
          <w:szCs w:val="22"/>
        </w:rPr>
        <w:t>rechtsgeldig</w:t>
      </w:r>
      <w:proofErr w:type="spellEnd"/>
      <w:r w:rsidRPr="0038316A">
        <w:rPr>
          <w:sz w:val="22"/>
          <w:szCs w:val="22"/>
        </w:rPr>
        <w:t xml:space="preserve"> </w:t>
      </w:r>
      <w:proofErr w:type="spellStart"/>
      <w:r w:rsidRPr="0038316A">
        <w:rPr>
          <w:sz w:val="22"/>
          <w:szCs w:val="22"/>
        </w:rPr>
        <w:t>namens</w:t>
      </w:r>
      <w:proofErr w:type="spellEnd"/>
      <w:r w:rsidRPr="0038316A">
        <w:rPr>
          <w:sz w:val="22"/>
          <w:szCs w:val="22"/>
        </w:rPr>
        <w:t xml:space="preserve"> de </w:t>
      </w:r>
      <w:proofErr w:type="spellStart"/>
      <w:r w:rsidRPr="0038316A">
        <w:rPr>
          <w:sz w:val="22"/>
          <w:szCs w:val="22"/>
        </w:rPr>
        <w:t>gegadigde</w:t>
      </w:r>
      <w:proofErr w:type="spellEnd"/>
      <w:r w:rsidRPr="0038316A">
        <w:rPr>
          <w:sz w:val="22"/>
          <w:szCs w:val="22"/>
        </w:rPr>
        <w:t xml:space="preserve"> </w:t>
      </w:r>
      <w:proofErr w:type="spellStart"/>
      <w:r w:rsidRPr="0038316A">
        <w:rPr>
          <w:sz w:val="22"/>
          <w:szCs w:val="22"/>
        </w:rPr>
        <w:t>te</w:t>
      </w:r>
      <w:proofErr w:type="spellEnd"/>
      <w:r w:rsidRPr="0038316A">
        <w:rPr>
          <w:sz w:val="22"/>
          <w:szCs w:val="22"/>
        </w:rPr>
        <w:t xml:space="preserve"> </w:t>
      </w:r>
      <w:proofErr w:type="spellStart"/>
      <w:r w:rsidRPr="0038316A">
        <w:rPr>
          <w:sz w:val="22"/>
          <w:szCs w:val="22"/>
        </w:rPr>
        <w:t>ondertekenen</w:t>
      </w:r>
      <w:proofErr w:type="spellEnd"/>
      <w:r w:rsidRPr="0038316A">
        <w:rPr>
          <w:sz w:val="22"/>
          <w:szCs w:val="22"/>
        </w:rPr>
        <w:t>.</w:t>
      </w:r>
    </w:p>
    <w:p w:rsidRPr="003E4893" w:rsidR="0038316A" w:rsidP="003E4893" w:rsidRDefault="0038316A" w14:paraId="5C0578FF" w14:textId="77777777">
      <w:pPr>
        <w:pStyle w:val="Geenafstand"/>
        <w:spacing w:line="360" w:lineRule="auto"/>
        <w:rPr>
          <w:sz w:val="22"/>
          <w:szCs w:val="22"/>
          <w:lang w:val="nl-NL"/>
        </w:rPr>
      </w:pPr>
    </w:p>
    <w:tbl>
      <w:tblPr>
        <w:tblStyle w:val="Rastertabel4-Accent1"/>
        <w:tblW w:w="0" w:type="auto"/>
        <w:tblLook w:val="04A0" w:firstRow="1" w:lastRow="0" w:firstColumn="1" w:lastColumn="0" w:noHBand="0" w:noVBand="1"/>
      </w:tblPr>
      <w:tblGrid>
        <w:gridCol w:w="4027"/>
        <w:gridCol w:w="6146"/>
      </w:tblGrid>
      <w:tr w:rsidRPr="003E4893" w:rsidR="003E4893" w:rsidTr="008F0D29" w14:paraId="6277253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Pr="003E4893" w:rsidR="003E4893" w:rsidP="003E4893" w:rsidRDefault="003E4893" w14:paraId="5FEDBA6C" w14:textId="77777777">
            <w:pPr>
              <w:pStyle w:val="Geenafstand"/>
              <w:spacing w:line="360" w:lineRule="auto"/>
              <w:rPr>
                <w:sz w:val="22"/>
                <w:szCs w:val="22"/>
                <w:lang w:val="nl-NL"/>
              </w:rPr>
            </w:pPr>
            <w:r w:rsidRPr="003E4893">
              <w:rPr>
                <w:sz w:val="22"/>
                <w:szCs w:val="22"/>
                <w:lang w:val="nl-NL"/>
              </w:rPr>
              <w:t>Onderdeel</w:t>
            </w:r>
          </w:p>
        </w:tc>
        <w:tc>
          <w:tcPr>
            <w:tcW w:w="6146" w:type="dxa"/>
            <w:hideMark/>
          </w:tcPr>
          <w:p w:rsidRPr="003E4893" w:rsidR="003E4893" w:rsidP="003E4893" w:rsidRDefault="003E4893" w14:paraId="3E15B96B" w14:textId="77777777">
            <w:pPr>
              <w:pStyle w:val="Geenafstand"/>
              <w:spacing w:line="360" w:lineRule="auto"/>
              <w:cnfStyle w:val="100000000000" w:firstRow="1" w:lastRow="0" w:firstColumn="0" w:lastColumn="0" w:oddVBand="0" w:evenVBand="0" w:oddHBand="0" w:evenHBand="0" w:firstRowFirstColumn="0" w:firstRowLastColumn="0" w:lastRowFirstColumn="0" w:lastRowLastColumn="0"/>
              <w:rPr>
                <w:sz w:val="22"/>
                <w:szCs w:val="22"/>
                <w:lang w:val="nl-NL"/>
              </w:rPr>
            </w:pPr>
            <w:r w:rsidRPr="003E4893">
              <w:rPr>
                <w:sz w:val="22"/>
                <w:szCs w:val="22"/>
                <w:lang w:val="nl-NL"/>
              </w:rPr>
              <w:t>In te vullen door gegadigde</w:t>
            </w:r>
          </w:p>
        </w:tc>
      </w:tr>
      <w:tr w:rsidRPr="003E4893" w:rsidR="003E4893" w:rsidTr="008F0D29" w14:paraId="31B146A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Pr="003E4893" w:rsidR="003E4893" w:rsidP="003E4893" w:rsidRDefault="003E4893" w14:paraId="0FDADB83" w14:textId="77777777">
            <w:pPr>
              <w:pStyle w:val="Geenafstand"/>
              <w:spacing w:line="360" w:lineRule="auto"/>
              <w:rPr>
                <w:sz w:val="22"/>
                <w:szCs w:val="22"/>
                <w:lang w:val="nl-NL"/>
              </w:rPr>
            </w:pPr>
            <w:r w:rsidRPr="003E4893">
              <w:rPr>
                <w:sz w:val="22"/>
                <w:szCs w:val="22"/>
                <w:lang w:val="nl-NL"/>
              </w:rPr>
              <w:t>Datum</w:t>
            </w:r>
          </w:p>
        </w:tc>
        <w:tc>
          <w:tcPr>
            <w:tcW w:w="6146" w:type="dxa"/>
            <w:hideMark/>
          </w:tcPr>
          <w:p w:rsidRPr="003E4893" w:rsidR="003E4893" w:rsidP="003E4893" w:rsidRDefault="003E4893" w14:paraId="5A23FD17" w14:textId="77777777">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p>
        </w:tc>
      </w:tr>
      <w:tr w:rsidRPr="003E4893" w:rsidR="003E4893" w:rsidTr="008F0D29" w14:paraId="70DD54F8" w14:textId="77777777">
        <w:tc>
          <w:tcPr>
            <w:cnfStyle w:val="001000000000" w:firstRow="0" w:lastRow="0" w:firstColumn="1" w:lastColumn="0" w:oddVBand="0" w:evenVBand="0" w:oddHBand="0" w:evenHBand="0" w:firstRowFirstColumn="0" w:firstRowLastColumn="0" w:lastRowFirstColumn="0" w:lastRowLastColumn="0"/>
            <w:tcW w:w="0" w:type="auto"/>
            <w:hideMark/>
          </w:tcPr>
          <w:p w:rsidRPr="003E4893" w:rsidR="003E4893" w:rsidP="003E4893" w:rsidRDefault="003E4893" w14:paraId="78F052B3" w14:textId="77777777">
            <w:pPr>
              <w:pStyle w:val="Geenafstand"/>
              <w:spacing w:line="360" w:lineRule="auto"/>
              <w:rPr>
                <w:sz w:val="22"/>
                <w:szCs w:val="22"/>
                <w:lang w:val="nl-NL"/>
              </w:rPr>
            </w:pPr>
            <w:r w:rsidRPr="003E4893">
              <w:rPr>
                <w:sz w:val="22"/>
                <w:szCs w:val="22"/>
                <w:lang w:val="nl-NL"/>
              </w:rPr>
              <w:t>Plaats</w:t>
            </w:r>
          </w:p>
        </w:tc>
        <w:tc>
          <w:tcPr>
            <w:tcW w:w="6146" w:type="dxa"/>
            <w:hideMark/>
          </w:tcPr>
          <w:p w:rsidRPr="003E4893" w:rsidR="003E4893" w:rsidP="003E4893" w:rsidRDefault="003E4893" w14:paraId="36A19BA8" w14:textId="77777777">
            <w:pPr>
              <w:pStyle w:val="Geenafstand"/>
              <w:spacing w:line="360" w:lineRule="auto"/>
              <w:cnfStyle w:val="000000000000" w:firstRow="0" w:lastRow="0" w:firstColumn="0" w:lastColumn="0" w:oddVBand="0" w:evenVBand="0" w:oddHBand="0" w:evenHBand="0" w:firstRowFirstColumn="0" w:firstRowLastColumn="0" w:lastRowFirstColumn="0" w:lastRowLastColumn="0"/>
              <w:rPr>
                <w:sz w:val="22"/>
                <w:szCs w:val="22"/>
                <w:lang w:val="nl-NL"/>
              </w:rPr>
            </w:pPr>
          </w:p>
        </w:tc>
      </w:tr>
      <w:tr w:rsidRPr="003E4893" w:rsidR="003E4893" w:rsidTr="008F0D29" w14:paraId="08D51E5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Pr="003E4893" w:rsidR="003E4893" w:rsidP="003E4893" w:rsidRDefault="003E4893" w14:paraId="76119F3C" w14:textId="77777777">
            <w:pPr>
              <w:pStyle w:val="Geenafstand"/>
              <w:spacing w:line="360" w:lineRule="auto"/>
              <w:rPr>
                <w:sz w:val="22"/>
                <w:szCs w:val="22"/>
                <w:lang w:val="nl-NL"/>
              </w:rPr>
            </w:pPr>
            <w:r w:rsidRPr="003E4893">
              <w:rPr>
                <w:sz w:val="22"/>
                <w:szCs w:val="22"/>
                <w:lang w:val="nl-NL"/>
              </w:rPr>
              <w:t>Naam rechtsgeldig vertegenwoordiger</w:t>
            </w:r>
          </w:p>
        </w:tc>
        <w:tc>
          <w:tcPr>
            <w:tcW w:w="6146" w:type="dxa"/>
            <w:hideMark/>
          </w:tcPr>
          <w:p w:rsidRPr="003E4893" w:rsidR="003E4893" w:rsidP="003E4893" w:rsidRDefault="003E4893" w14:paraId="1D16A56E" w14:textId="77777777">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p>
        </w:tc>
      </w:tr>
      <w:tr w:rsidRPr="003E4893" w:rsidR="003E4893" w:rsidTr="008F0D29" w14:paraId="23A59830" w14:textId="77777777">
        <w:tc>
          <w:tcPr>
            <w:cnfStyle w:val="001000000000" w:firstRow="0" w:lastRow="0" w:firstColumn="1" w:lastColumn="0" w:oddVBand="0" w:evenVBand="0" w:oddHBand="0" w:evenHBand="0" w:firstRowFirstColumn="0" w:firstRowLastColumn="0" w:lastRowFirstColumn="0" w:lastRowLastColumn="0"/>
            <w:tcW w:w="0" w:type="auto"/>
            <w:hideMark/>
          </w:tcPr>
          <w:p w:rsidRPr="003E4893" w:rsidR="003E4893" w:rsidP="003E4893" w:rsidRDefault="003E4893" w14:paraId="72F9BDFA" w14:textId="77777777">
            <w:pPr>
              <w:pStyle w:val="Geenafstand"/>
              <w:spacing w:line="360" w:lineRule="auto"/>
              <w:rPr>
                <w:sz w:val="22"/>
                <w:szCs w:val="22"/>
                <w:lang w:val="nl-NL"/>
              </w:rPr>
            </w:pPr>
            <w:r w:rsidRPr="003E4893">
              <w:rPr>
                <w:sz w:val="22"/>
                <w:szCs w:val="22"/>
                <w:lang w:val="nl-NL"/>
              </w:rPr>
              <w:t>Functie</w:t>
            </w:r>
          </w:p>
        </w:tc>
        <w:tc>
          <w:tcPr>
            <w:tcW w:w="6146" w:type="dxa"/>
            <w:hideMark/>
          </w:tcPr>
          <w:p w:rsidRPr="003E4893" w:rsidR="003E4893" w:rsidP="003E4893" w:rsidRDefault="003E4893" w14:paraId="71FA1FDF" w14:textId="77777777">
            <w:pPr>
              <w:pStyle w:val="Geenafstand"/>
              <w:spacing w:line="360" w:lineRule="auto"/>
              <w:cnfStyle w:val="000000000000" w:firstRow="0" w:lastRow="0" w:firstColumn="0" w:lastColumn="0" w:oddVBand="0" w:evenVBand="0" w:oddHBand="0" w:evenHBand="0" w:firstRowFirstColumn="0" w:firstRowLastColumn="0" w:lastRowFirstColumn="0" w:lastRowLastColumn="0"/>
              <w:rPr>
                <w:sz w:val="22"/>
                <w:szCs w:val="22"/>
                <w:lang w:val="nl-NL"/>
              </w:rPr>
            </w:pPr>
          </w:p>
        </w:tc>
      </w:tr>
      <w:tr w:rsidRPr="003E4893" w:rsidR="003E4893" w:rsidTr="008F0D29" w14:paraId="487BE8F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Pr="003E4893" w:rsidR="003E4893" w:rsidP="003E4893" w:rsidRDefault="003E4893" w14:paraId="22CC2BC0" w14:textId="77777777">
            <w:pPr>
              <w:pStyle w:val="Geenafstand"/>
              <w:spacing w:line="360" w:lineRule="auto"/>
              <w:rPr>
                <w:sz w:val="22"/>
                <w:szCs w:val="22"/>
                <w:lang w:val="nl-NL"/>
              </w:rPr>
            </w:pPr>
            <w:r w:rsidRPr="003E4893">
              <w:rPr>
                <w:sz w:val="22"/>
                <w:szCs w:val="22"/>
                <w:lang w:val="nl-NL"/>
              </w:rPr>
              <w:t>Handtekening</w:t>
            </w:r>
          </w:p>
        </w:tc>
        <w:tc>
          <w:tcPr>
            <w:tcW w:w="6146" w:type="dxa"/>
            <w:hideMark/>
          </w:tcPr>
          <w:p w:rsidRPr="003E4893" w:rsidR="003E4893" w:rsidP="003E4893" w:rsidRDefault="003E4893" w14:paraId="0DB73514" w14:textId="77777777">
            <w:pPr>
              <w:pStyle w:val="Geenafstand"/>
              <w:spacing w:line="360" w:lineRule="auto"/>
              <w:cnfStyle w:val="000000100000" w:firstRow="0" w:lastRow="0" w:firstColumn="0" w:lastColumn="0" w:oddVBand="0" w:evenVBand="0" w:oddHBand="1" w:evenHBand="0" w:firstRowFirstColumn="0" w:firstRowLastColumn="0" w:lastRowFirstColumn="0" w:lastRowLastColumn="0"/>
              <w:rPr>
                <w:sz w:val="22"/>
                <w:szCs w:val="22"/>
                <w:lang w:val="nl-NL"/>
              </w:rPr>
            </w:pPr>
          </w:p>
        </w:tc>
      </w:tr>
    </w:tbl>
    <w:p w:rsidRPr="003E4893" w:rsidR="00502FCB" w:rsidP="003E4893" w:rsidRDefault="00502FCB" w14:paraId="576CC5E9" w14:textId="77777777">
      <w:pPr>
        <w:pStyle w:val="Geenafstand"/>
        <w:spacing w:line="360" w:lineRule="auto"/>
        <w:rPr>
          <w:sz w:val="22"/>
          <w:szCs w:val="22"/>
        </w:rPr>
      </w:pPr>
    </w:p>
    <w:sectPr w:rsidRPr="003E4893" w:rsidR="00502FCB" w:rsidSect="00034616">
      <w:footerReference w:type="default" r:id="rId11"/>
      <w:pgSz w:w="12240" w:h="15840" w:orient="portrait"/>
      <w:pgMar w:top="907" w:right="1020" w:bottom="794" w:left="10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435F6" w:rsidRDefault="005435F6" w14:paraId="1B904265" w14:textId="77777777">
      <w:pPr>
        <w:spacing w:after="0" w:line="240" w:lineRule="auto"/>
      </w:pPr>
      <w:r>
        <w:separator/>
      </w:r>
    </w:p>
  </w:endnote>
  <w:endnote w:type="continuationSeparator" w:id="0">
    <w:p w:rsidR="005435F6" w:rsidRDefault="005435F6" w14:paraId="7C10EF5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36551" w:rsidRDefault="00502FCB" w14:paraId="3D6E562D" w14:textId="77777777">
    <w:pPr>
      <w:pStyle w:val="Voettekst"/>
      <w:jc w:val="center"/>
    </w:pPr>
    <w:proofErr w:type="spellStart"/>
    <w:r>
      <w:rPr>
        <w:color w:val="5A5A5A"/>
        <w:sz w:val="16"/>
      </w:rPr>
      <w:t>Marktuitvraag</w:t>
    </w:r>
    <w:proofErr w:type="spellEnd"/>
    <w:r>
      <w:rPr>
        <w:color w:val="5A5A5A"/>
        <w:sz w:val="16"/>
      </w:rPr>
      <w:t xml:space="preserve"> De Trime, </w:t>
    </w:r>
    <w:proofErr w:type="spellStart"/>
    <w:r>
      <w:rPr>
        <w:color w:val="5A5A5A"/>
        <w:sz w:val="16"/>
      </w:rPr>
      <w:t>Beetsterzwaag</w:t>
    </w:r>
    <w:proofErr w:type="spellEnd"/>
    <w:r>
      <w:rPr>
        <w:color w:val="5A5A5A"/>
        <w:sz w:val="16"/>
      </w:rPr>
      <w:t xml:space="preserve"> - </w:t>
    </w:r>
    <w:proofErr w:type="spellStart"/>
    <w:r>
      <w:rPr>
        <w:color w:val="5A5A5A"/>
        <w:sz w:val="16"/>
      </w:rPr>
      <w:t>Bijlage</w:t>
    </w:r>
    <w:proofErr w:type="spellEnd"/>
    <w:r>
      <w:rPr>
        <w:color w:val="5A5A5A"/>
        <w:sz w:val="16"/>
      </w:rPr>
      <w:t xml:space="preserve"> 3 </w:t>
    </w:r>
    <w:proofErr w:type="spellStart"/>
    <w:r>
      <w:rPr>
        <w:color w:val="5A5A5A"/>
        <w:sz w:val="16"/>
      </w:rPr>
      <w:t>Aanmeldformulier</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435F6" w:rsidRDefault="005435F6" w14:paraId="571225CC" w14:textId="77777777">
      <w:pPr>
        <w:spacing w:after="0" w:line="240" w:lineRule="auto"/>
      </w:pPr>
      <w:r>
        <w:separator/>
      </w:r>
    </w:p>
  </w:footnote>
  <w:footnote w:type="continuationSeparator" w:id="0">
    <w:p w:rsidR="005435F6" w:rsidRDefault="005435F6" w14:paraId="4CD8C060"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hint="default" w:ascii="Symbol" w:hAnsi="Symbol"/>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hint="default" w:ascii="Symbol" w:hAnsi="Symbol"/>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hint="default" w:ascii="Symbol" w:hAnsi="Symbol"/>
      </w:rPr>
    </w:lvl>
  </w:abstractNum>
  <w:abstractNum w:abstractNumId="9" w15:restartNumberingAfterBreak="0">
    <w:nsid w:val="1BD872E4"/>
    <w:multiLevelType w:val="hybridMultilevel"/>
    <w:tmpl w:val="F69EADA8"/>
    <w:lvl w:ilvl="0" w:tplc="04130001">
      <w:start w:val="1"/>
      <w:numFmt w:val="bullet"/>
      <w:lvlText w:val=""/>
      <w:lvlJc w:val="left"/>
      <w:pPr>
        <w:ind w:left="360" w:hanging="360"/>
      </w:pPr>
      <w:rPr>
        <w:rFonts w:hint="default" w:ascii="Symbol" w:hAnsi="Symbol"/>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10" w15:restartNumberingAfterBreak="0">
    <w:nsid w:val="23AB0A1E"/>
    <w:multiLevelType w:val="hybridMultilevel"/>
    <w:tmpl w:val="0D6EACB4"/>
    <w:lvl w:ilvl="0" w:tplc="73DC2FB2">
      <w:start w:val="22"/>
      <w:numFmt w:val="bullet"/>
      <w:lvlText w:val="•"/>
      <w:lvlJc w:val="left"/>
      <w:pPr>
        <w:ind w:left="720" w:hanging="360"/>
      </w:pPr>
      <w:rPr>
        <w:rFonts w:hint="default" w:ascii="Aptos" w:hAnsi="Aptos" w:eastAsiaTheme="minorEastAsia" w:cstheme="minorBid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1" w15:restartNumberingAfterBreak="0">
    <w:nsid w:val="4FC612EE"/>
    <w:multiLevelType w:val="multilevel"/>
    <w:tmpl w:val="AADA19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54504782"/>
    <w:multiLevelType w:val="hybridMultilevel"/>
    <w:tmpl w:val="BC5C8D56"/>
    <w:lvl w:ilvl="0" w:tplc="4A32CE38">
      <w:start w:val="1"/>
      <w:numFmt w:val="bullet"/>
      <w:lvlText w:val="-"/>
      <w:lvlJc w:val="left"/>
      <w:pPr>
        <w:ind w:left="720" w:hanging="360"/>
      </w:pPr>
      <w:rPr>
        <w:rFonts w:hint="default" w:ascii="Arial" w:hAnsi="Arial" w:cs="Arial" w:eastAsiaTheme="minorEastAsia"/>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5823075C"/>
    <w:multiLevelType w:val="hybridMultilevel"/>
    <w:tmpl w:val="02EA32D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4" w15:restartNumberingAfterBreak="0">
    <w:nsid w:val="60590E1B"/>
    <w:multiLevelType w:val="hybridMultilevel"/>
    <w:tmpl w:val="BAE21D1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5" w15:restartNumberingAfterBreak="0">
    <w:nsid w:val="6DDB436F"/>
    <w:multiLevelType w:val="multilevel"/>
    <w:tmpl w:val="54A0E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87447654">
    <w:abstractNumId w:val="8"/>
  </w:num>
  <w:num w:numId="2" w16cid:durableId="2024238843">
    <w:abstractNumId w:val="6"/>
  </w:num>
  <w:num w:numId="3" w16cid:durableId="903104146">
    <w:abstractNumId w:val="5"/>
  </w:num>
  <w:num w:numId="4" w16cid:durableId="1727680180">
    <w:abstractNumId w:val="4"/>
  </w:num>
  <w:num w:numId="5" w16cid:durableId="1337879119">
    <w:abstractNumId w:val="7"/>
  </w:num>
  <w:num w:numId="6" w16cid:durableId="604267286">
    <w:abstractNumId w:val="3"/>
  </w:num>
  <w:num w:numId="7" w16cid:durableId="1992632704">
    <w:abstractNumId w:val="2"/>
  </w:num>
  <w:num w:numId="8" w16cid:durableId="570121888">
    <w:abstractNumId w:val="1"/>
  </w:num>
  <w:num w:numId="9" w16cid:durableId="1236470504">
    <w:abstractNumId w:val="0"/>
  </w:num>
  <w:num w:numId="10" w16cid:durableId="1478455118">
    <w:abstractNumId w:val="14"/>
  </w:num>
  <w:num w:numId="11" w16cid:durableId="411438164">
    <w:abstractNumId w:val="12"/>
  </w:num>
  <w:num w:numId="12" w16cid:durableId="2019312550">
    <w:abstractNumId w:val="9"/>
  </w:num>
  <w:num w:numId="13" w16cid:durableId="56586323">
    <w:abstractNumId w:val="15"/>
  </w:num>
  <w:num w:numId="14" w16cid:durableId="414017879">
    <w:abstractNumId w:val="11"/>
  </w:num>
  <w:num w:numId="15" w16cid:durableId="1222206002">
    <w:abstractNumId w:val="13"/>
  </w:num>
  <w:num w:numId="16" w16cid:durableId="26565595">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285B"/>
    <w:rsid w:val="00033922"/>
    <w:rsid w:val="00034616"/>
    <w:rsid w:val="00044C1E"/>
    <w:rsid w:val="0006063C"/>
    <w:rsid w:val="0009673F"/>
    <w:rsid w:val="0015074B"/>
    <w:rsid w:val="00163B59"/>
    <w:rsid w:val="001B273D"/>
    <w:rsid w:val="0029639D"/>
    <w:rsid w:val="00326F90"/>
    <w:rsid w:val="003573D3"/>
    <w:rsid w:val="0038316A"/>
    <w:rsid w:val="003E0267"/>
    <w:rsid w:val="003E4893"/>
    <w:rsid w:val="00447994"/>
    <w:rsid w:val="00502FCB"/>
    <w:rsid w:val="0050683A"/>
    <w:rsid w:val="00511FAC"/>
    <w:rsid w:val="00515FDE"/>
    <w:rsid w:val="005435F6"/>
    <w:rsid w:val="0058080A"/>
    <w:rsid w:val="005C434E"/>
    <w:rsid w:val="00636551"/>
    <w:rsid w:val="006E7541"/>
    <w:rsid w:val="00777539"/>
    <w:rsid w:val="007D40A9"/>
    <w:rsid w:val="00834202"/>
    <w:rsid w:val="00873D82"/>
    <w:rsid w:val="008F0D29"/>
    <w:rsid w:val="008F2A1E"/>
    <w:rsid w:val="008F6B46"/>
    <w:rsid w:val="00A32CA9"/>
    <w:rsid w:val="00A44006"/>
    <w:rsid w:val="00AA1D8D"/>
    <w:rsid w:val="00AA237D"/>
    <w:rsid w:val="00AE1072"/>
    <w:rsid w:val="00B01EFA"/>
    <w:rsid w:val="00B1513C"/>
    <w:rsid w:val="00B47730"/>
    <w:rsid w:val="00C62AB5"/>
    <w:rsid w:val="00C6357E"/>
    <w:rsid w:val="00CB0664"/>
    <w:rsid w:val="00CE357C"/>
    <w:rsid w:val="00D11ED1"/>
    <w:rsid w:val="00D64805"/>
    <w:rsid w:val="00D869CC"/>
    <w:rsid w:val="00DE6FCB"/>
    <w:rsid w:val="00E63D0B"/>
    <w:rsid w:val="00E70A18"/>
    <w:rsid w:val="00EC16B8"/>
    <w:rsid w:val="00EE08D9"/>
    <w:rsid w:val="00F50FA1"/>
    <w:rsid w:val="00FC693F"/>
    <w:rsid w:val="12C0A80D"/>
    <w:rsid w:val="20D20216"/>
    <w:rsid w:val="344F4838"/>
    <w:rsid w:val="4F1DCC1C"/>
    <w:rsid w:val="521B8805"/>
    <w:rsid w:val="5F2A80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7B3C66"/>
  <w14:defaultImageDpi w14:val="300"/>
  <w15:docId w15:val="{F17B32FB-C8E4-4CFD-9F7F-40F0ECED955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3E4893"/>
  </w:style>
  <w:style w:type="paragraph" w:styleId="Kop1">
    <w:name w:val="heading 1"/>
    <w:basedOn w:val="Standaard"/>
    <w:next w:val="Standaard"/>
    <w:link w:val="Kop1Char"/>
    <w:uiPriority w:val="9"/>
    <w:qFormat/>
    <w:rsid w:val="003E4893"/>
    <w:pPr>
      <w:keepNext/>
      <w:keepLines/>
      <w:spacing w:before="360" w:after="80"/>
      <w:outlineLvl w:val="0"/>
    </w:pPr>
    <w:rPr>
      <w:rFonts w:asciiTheme="majorHAnsi" w:hAnsiTheme="majorHAnsi" w:eastAsiaTheme="majorEastAsia" w:cstheme="majorBidi"/>
      <w:color w:val="365F91" w:themeColor="accent1" w:themeShade="BF"/>
      <w:sz w:val="40"/>
      <w:szCs w:val="40"/>
    </w:rPr>
  </w:style>
  <w:style w:type="paragraph" w:styleId="Kop2">
    <w:name w:val="heading 2"/>
    <w:basedOn w:val="Standaard"/>
    <w:next w:val="Standaard"/>
    <w:link w:val="Kop2Char"/>
    <w:uiPriority w:val="9"/>
    <w:unhideWhenUsed/>
    <w:qFormat/>
    <w:rsid w:val="003E4893"/>
    <w:pPr>
      <w:keepNext/>
      <w:keepLines/>
      <w:spacing w:before="160" w:after="80"/>
      <w:outlineLvl w:val="1"/>
    </w:pPr>
    <w:rPr>
      <w:rFonts w:asciiTheme="majorHAnsi" w:hAnsiTheme="majorHAnsi" w:eastAsiaTheme="majorEastAsia" w:cstheme="majorBidi"/>
      <w:color w:val="365F91" w:themeColor="accent1" w:themeShade="BF"/>
      <w:sz w:val="32"/>
      <w:szCs w:val="32"/>
    </w:rPr>
  </w:style>
  <w:style w:type="paragraph" w:styleId="Kop3">
    <w:name w:val="heading 3"/>
    <w:basedOn w:val="Standaard"/>
    <w:next w:val="Standaard"/>
    <w:link w:val="Kop3Char"/>
    <w:uiPriority w:val="9"/>
    <w:unhideWhenUsed/>
    <w:qFormat/>
    <w:rsid w:val="003E4893"/>
    <w:pPr>
      <w:keepNext/>
      <w:keepLines/>
      <w:spacing w:before="160" w:after="80"/>
      <w:outlineLvl w:val="2"/>
    </w:pPr>
    <w:rPr>
      <w:rFonts w:eastAsiaTheme="majorEastAsia" w:cstheme="majorBidi"/>
      <w:color w:val="365F91" w:themeColor="accent1" w:themeShade="BF"/>
      <w:sz w:val="28"/>
      <w:szCs w:val="28"/>
    </w:rPr>
  </w:style>
  <w:style w:type="paragraph" w:styleId="Kop4">
    <w:name w:val="heading 4"/>
    <w:basedOn w:val="Standaard"/>
    <w:next w:val="Standaard"/>
    <w:link w:val="Kop4Char"/>
    <w:uiPriority w:val="9"/>
    <w:semiHidden/>
    <w:unhideWhenUsed/>
    <w:qFormat/>
    <w:rsid w:val="003E4893"/>
    <w:pPr>
      <w:keepNext/>
      <w:keepLines/>
      <w:spacing w:before="80" w:after="40"/>
      <w:outlineLvl w:val="3"/>
    </w:pPr>
    <w:rPr>
      <w:rFonts w:eastAsiaTheme="majorEastAsia" w:cstheme="majorBidi"/>
      <w:i/>
      <w:iCs/>
      <w:color w:val="365F91" w:themeColor="accent1" w:themeShade="BF"/>
    </w:rPr>
  </w:style>
  <w:style w:type="paragraph" w:styleId="Kop5">
    <w:name w:val="heading 5"/>
    <w:basedOn w:val="Standaard"/>
    <w:next w:val="Standaard"/>
    <w:link w:val="Kop5Char"/>
    <w:uiPriority w:val="9"/>
    <w:semiHidden/>
    <w:unhideWhenUsed/>
    <w:qFormat/>
    <w:rsid w:val="003E4893"/>
    <w:pPr>
      <w:keepNext/>
      <w:keepLines/>
      <w:spacing w:before="80" w:after="40"/>
      <w:outlineLvl w:val="4"/>
    </w:pPr>
    <w:rPr>
      <w:rFonts w:eastAsiaTheme="majorEastAsia" w:cstheme="majorBidi"/>
      <w:color w:val="365F91" w:themeColor="accent1" w:themeShade="BF"/>
    </w:rPr>
  </w:style>
  <w:style w:type="paragraph" w:styleId="Kop6">
    <w:name w:val="heading 6"/>
    <w:basedOn w:val="Standaard"/>
    <w:next w:val="Standaard"/>
    <w:link w:val="Kop6Char"/>
    <w:uiPriority w:val="9"/>
    <w:semiHidden/>
    <w:unhideWhenUsed/>
    <w:qFormat/>
    <w:rsid w:val="003E4893"/>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3E4893"/>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3E4893"/>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3E4893"/>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styleId="KoptekstChar" w:customStyle="1">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styleId="VoettekstChar" w:customStyle="1">
    <w:name w:val="Voettekst Char"/>
    <w:basedOn w:val="Standaardalinea-lettertype"/>
    <w:link w:val="Voettekst"/>
    <w:uiPriority w:val="99"/>
    <w:rsid w:val="00E618BF"/>
  </w:style>
  <w:style w:type="paragraph" w:styleId="Geenafstand">
    <w:name w:val="No Spacing"/>
    <w:uiPriority w:val="1"/>
    <w:qFormat/>
    <w:rsid w:val="003E4893"/>
    <w:pPr>
      <w:spacing w:after="0" w:line="240" w:lineRule="auto"/>
    </w:pPr>
  </w:style>
  <w:style w:type="character" w:styleId="Kop1Char" w:customStyle="1">
    <w:name w:val="Kop 1 Char"/>
    <w:basedOn w:val="Standaardalinea-lettertype"/>
    <w:link w:val="Kop1"/>
    <w:uiPriority w:val="9"/>
    <w:rsid w:val="003E4893"/>
    <w:rPr>
      <w:rFonts w:asciiTheme="majorHAnsi" w:hAnsiTheme="majorHAnsi" w:eastAsiaTheme="majorEastAsia" w:cstheme="majorBidi"/>
      <w:color w:val="365F91" w:themeColor="accent1" w:themeShade="BF"/>
      <w:sz w:val="40"/>
      <w:szCs w:val="40"/>
    </w:rPr>
  </w:style>
  <w:style w:type="character" w:styleId="Kop2Char" w:customStyle="1">
    <w:name w:val="Kop 2 Char"/>
    <w:basedOn w:val="Standaardalinea-lettertype"/>
    <w:link w:val="Kop2"/>
    <w:uiPriority w:val="9"/>
    <w:rsid w:val="003E4893"/>
    <w:rPr>
      <w:rFonts w:asciiTheme="majorHAnsi" w:hAnsiTheme="majorHAnsi" w:eastAsiaTheme="majorEastAsia" w:cstheme="majorBidi"/>
      <w:color w:val="365F91" w:themeColor="accent1" w:themeShade="BF"/>
      <w:sz w:val="32"/>
      <w:szCs w:val="32"/>
    </w:rPr>
  </w:style>
  <w:style w:type="character" w:styleId="Kop3Char" w:customStyle="1">
    <w:name w:val="Kop 3 Char"/>
    <w:basedOn w:val="Standaardalinea-lettertype"/>
    <w:link w:val="Kop3"/>
    <w:uiPriority w:val="9"/>
    <w:rsid w:val="003E4893"/>
    <w:rPr>
      <w:rFonts w:eastAsiaTheme="majorEastAsia" w:cstheme="majorBidi"/>
      <w:color w:val="365F91" w:themeColor="accent1" w:themeShade="BF"/>
      <w:sz w:val="28"/>
      <w:szCs w:val="28"/>
    </w:rPr>
  </w:style>
  <w:style w:type="paragraph" w:styleId="Titel">
    <w:name w:val="Title"/>
    <w:basedOn w:val="Standaard"/>
    <w:next w:val="Standaard"/>
    <w:link w:val="TitelChar"/>
    <w:uiPriority w:val="10"/>
    <w:qFormat/>
    <w:rsid w:val="003E4893"/>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3E4893"/>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3E4893"/>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3E4893"/>
    <w:rPr>
      <w:rFonts w:eastAsiaTheme="majorEastAsia" w:cstheme="majorBidi"/>
      <w:color w:val="595959" w:themeColor="text1" w:themeTint="A6"/>
      <w:spacing w:val="15"/>
      <w:sz w:val="28"/>
      <w:szCs w:val="28"/>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styleId="PlattetekstChar" w:customStyle="1">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styleId="Plattetekst2Char" w:customStyle="1">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styleId="Plattetekst3Char" w:customStyle="1">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kstChar" w:customStyle="1">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3E4893"/>
    <w:pPr>
      <w:spacing w:before="160"/>
      <w:jc w:val="center"/>
    </w:pPr>
    <w:rPr>
      <w:i/>
      <w:iCs/>
      <w:color w:val="404040" w:themeColor="text1" w:themeTint="BF"/>
    </w:rPr>
  </w:style>
  <w:style w:type="character" w:styleId="CitaatChar" w:customStyle="1">
    <w:name w:val="Citaat Char"/>
    <w:basedOn w:val="Standaardalinea-lettertype"/>
    <w:link w:val="Citaat"/>
    <w:uiPriority w:val="29"/>
    <w:rsid w:val="003E4893"/>
    <w:rPr>
      <w:i/>
      <w:iCs/>
      <w:color w:val="404040" w:themeColor="text1" w:themeTint="BF"/>
    </w:rPr>
  </w:style>
  <w:style w:type="character" w:styleId="Kop4Char" w:customStyle="1">
    <w:name w:val="Kop 4 Char"/>
    <w:basedOn w:val="Standaardalinea-lettertype"/>
    <w:link w:val="Kop4"/>
    <w:uiPriority w:val="9"/>
    <w:semiHidden/>
    <w:rsid w:val="003E4893"/>
    <w:rPr>
      <w:rFonts w:eastAsiaTheme="majorEastAsia" w:cstheme="majorBidi"/>
      <w:i/>
      <w:iCs/>
      <w:color w:val="365F91" w:themeColor="accent1" w:themeShade="BF"/>
    </w:rPr>
  </w:style>
  <w:style w:type="character" w:styleId="Kop5Char" w:customStyle="1">
    <w:name w:val="Kop 5 Char"/>
    <w:basedOn w:val="Standaardalinea-lettertype"/>
    <w:link w:val="Kop5"/>
    <w:uiPriority w:val="9"/>
    <w:semiHidden/>
    <w:rsid w:val="003E4893"/>
    <w:rPr>
      <w:rFonts w:eastAsiaTheme="majorEastAsia" w:cstheme="majorBidi"/>
      <w:color w:val="365F91" w:themeColor="accent1" w:themeShade="BF"/>
    </w:rPr>
  </w:style>
  <w:style w:type="character" w:styleId="Kop6Char" w:customStyle="1">
    <w:name w:val="Kop 6 Char"/>
    <w:basedOn w:val="Standaardalinea-lettertype"/>
    <w:link w:val="Kop6"/>
    <w:uiPriority w:val="9"/>
    <w:semiHidden/>
    <w:rsid w:val="003E4893"/>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3E4893"/>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3E4893"/>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3E4893"/>
    <w:rPr>
      <w:rFonts w:eastAsiaTheme="majorEastAsia" w:cstheme="majorBidi"/>
      <w:color w:val="272727" w:themeColor="text1" w:themeTint="D8"/>
    </w:rPr>
  </w:style>
  <w:style w:type="paragraph" w:styleId="Bijschrift">
    <w:name w:val="caption"/>
    <w:basedOn w:val="Standaard"/>
    <w:next w:val="Standaard"/>
    <w:uiPriority w:val="35"/>
    <w:semiHidden/>
    <w:unhideWhenUsed/>
    <w:qFormat/>
    <w:rsid w:val="003E4893"/>
    <w:pPr>
      <w:spacing w:after="200" w:line="240" w:lineRule="auto"/>
    </w:pPr>
    <w:rPr>
      <w:i/>
      <w:iCs/>
      <w:color w:val="1F497D" w:themeColor="text2"/>
      <w:sz w:val="18"/>
      <w:szCs w:val="18"/>
    </w:rPr>
  </w:style>
  <w:style w:type="character" w:styleId="Zwaar">
    <w:name w:val="Strong"/>
    <w:basedOn w:val="Standaardalinea-lettertype"/>
    <w:uiPriority w:val="22"/>
    <w:qFormat/>
    <w:rsid w:val="003E4893"/>
    <w:rPr>
      <w:b/>
      <w:bCs/>
    </w:rPr>
  </w:style>
  <w:style w:type="character" w:styleId="Nadruk">
    <w:name w:val="Emphasis"/>
    <w:basedOn w:val="Standaardalinea-lettertype"/>
    <w:uiPriority w:val="20"/>
    <w:qFormat/>
    <w:rsid w:val="003E4893"/>
    <w:rPr>
      <w:i/>
      <w:iCs/>
    </w:rPr>
  </w:style>
  <w:style w:type="paragraph" w:styleId="Duidelijkcitaat">
    <w:name w:val="Intense Quote"/>
    <w:basedOn w:val="Standaard"/>
    <w:next w:val="Standaard"/>
    <w:link w:val="DuidelijkcitaatChar"/>
    <w:uiPriority w:val="30"/>
    <w:qFormat/>
    <w:rsid w:val="003E4893"/>
    <w:pPr>
      <w:pBdr>
        <w:top w:val="single" w:color="365F91" w:themeColor="accent1" w:themeShade="BF" w:sz="4" w:space="10"/>
        <w:bottom w:val="single" w:color="365F91" w:themeColor="accent1" w:themeShade="BF" w:sz="4" w:space="10"/>
      </w:pBdr>
      <w:spacing w:before="360" w:after="360"/>
      <w:ind w:left="864" w:right="864"/>
      <w:jc w:val="center"/>
    </w:pPr>
    <w:rPr>
      <w:i/>
      <w:iCs/>
      <w:color w:val="365F91" w:themeColor="accent1" w:themeShade="BF"/>
    </w:rPr>
  </w:style>
  <w:style w:type="character" w:styleId="DuidelijkcitaatChar" w:customStyle="1">
    <w:name w:val="Duidelijk citaat Char"/>
    <w:basedOn w:val="Standaardalinea-lettertype"/>
    <w:link w:val="Duidelijkcitaat"/>
    <w:uiPriority w:val="30"/>
    <w:rsid w:val="003E4893"/>
    <w:rPr>
      <w:i/>
      <w:iCs/>
      <w:color w:val="365F91" w:themeColor="accent1" w:themeShade="BF"/>
    </w:rPr>
  </w:style>
  <w:style w:type="character" w:styleId="Subtielebenadrukking">
    <w:name w:val="Subtle Emphasis"/>
    <w:basedOn w:val="Standaardalinea-lettertype"/>
    <w:uiPriority w:val="19"/>
    <w:qFormat/>
    <w:rsid w:val="003E4893"/>
    <w:rPr>
      <w:i/>
      <w:iCs/>
      <w:color w:val="404040" w:themeColor="text1" w:themeTint="BF"/>
    </w:rPr>
  </w:style>
  <w:style w:type="character" w:styleId="Intensievebenadrukking">
    <w:name w:val="Intense Emphasis"/>
    <w:basedOn w:val="Standaardalinea-lettertype"/>
    <w:uiPriority w:val="21"/>
    <w:qFormat/>
    <w:rsid w:val="003E4893"/>
    <w:rPr>
      <w:i/>
      <w:iCs/>
      <w:color w:val="365F91" w:themeColor="accent1" w:themeShade="BF"/>
    </w:rPr>
  </w:style>
  <w:style w:type="character" w:styleId="Subtieleverwijzing">
    <w:name w:val="Subtle Reference"/>
    <w:basedOn w:val="Standaardalinea-lettertype"/>
    <w:uiPriority w:val="31"/>
    <w:qFormat/>
    <w:rsid w:val="003E4893"/>
    <w:rPr>
      <w:smallCaps/>
      <w:color w:val="5A5A5A" w:themeColor="text1" w:themeTint="A5"/>
    </w:rPr>
  </w:style>
  <w:style w:type="character" w:styleId="Intensieveverwijzing">
    <w:name w:val="Intense Reference"/>
    <w:basedOn w:val="Standaardalinea-lettertype"/>
    <w:uiPriority w:val="32"/>
    <w:qFormat/>
    <w:rsid w:val="003E4893"/>
    <w:rPr>
      <w:b/>
      <w:bCs/>
      <w:smallCaps/>
      <w:color w:val="365F91" w:themeColor="accent1" w:themeShade="BF"/>
      <w:spacing w:val="5"/>
    </w:rPr>
  </w:style>
  <w:style w:type="character" w:styleId="Titelvanboek">
    <w:name w:val="Book Title"/>
    <w:basedOn w:val="Standaardalinea-lettertype"/>
    <w:uiPriority w:val="33"/>
    <w:qFormat/>
    <w:rsid w:val="003E4893"/>
    <w:rPr>
      <w:b/>
      <w:bCs/>
      <w:i/>
      <w:iCs/>
      <w:spacing w:val="5"/>
    </w:rPr>
  </w:style>
  <w:style w:type="paragraph" w:styleId="Kopvaninhoudsopgave">
    <w:name w:val="TOC Heading"/>
    <w:basedOn w:val="Kop1"/>
    <w:next w:val="Standaard"/>
    <w:uiPriority w:val="39"/>
    <w:semiHidden/>
    <w:unhideWhenUsed/>
    <w:qFormat/>
    <w:rsid w:val="003E4893"/>
    <w:pPr>
      <w:spacing w:before="240" w:after="0"/>
      <w:outlineLvl w:val="9"/>
    </w:pPr>
    <w:rPr>
      <w:sz w:val="32"/>
      <w:szCs w:val="32"/>
    </w:rPr>
  </w:style>
  <w:style w:type="table" w:styleId="Tabelraster">
    <w:name w:val="Table Grid"/>
    <w:basedOn w:val="Standaardtabe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astertabel4-Accent1">
    <w:name w:val="Grid Table 4 Accent 1"/>
    <w:basedOn w:val="Standaardtabel"/>
    <w:uiPriority w:val="49"/>
    <w:rsid w:val="00F50FA1"/>
    <w:pPr>
      <w:spacing w:after="0" w:line="240" w:lineRule="auto"/>
    </w:p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788319-0ee2-4d16-8c9d-92f5517c355e">
      <Terms xmlns="http://schemas.microsoft.com/office/infopath/2007/PartnerControls"/>
    </lcf76f155ced4ddcb4097134ff3c332f>
    <TaxCatchAll xmlns="b3839b27-ba76-49ab-8b1c-e32238faca7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E55C27F9BBF554EAD8970A9F99F21F7" ma:contentTypeVersion="10" ma:contentTypeDescription="Een nieuw document maken." ma:contentTypeScope="" ma:versionID="9d86a917a09bc9fa4f7653908a9cc312">
  <xsd:schema xmlns:xsd="http://www.w3.org/2001/XMLSchema" xmlns:xs="http://www.w3.org/2001/XMLSchema" xmlns:p="http://schemas.microsoft.com/office/2006/metadata/properties" xmlns:ns2="0a788319-0ee2-4d16-8c9d-92f5517c355e" xmlns:ns3="b3839b27-ba76-49ab-8b1c-e32238faca70" targetNamespace="http://schemas.microsoft.com/office/2006/metadata/properties" ma:root="true" ma:fieldsID="699fe4b874bb721eb8fc39a4f14726dd" ns2:_="" ns3:_="">
    <xsd:import namespace="0a788319-0ee2-4d16-8c9d-92f5517c355e"/>
    <xsd:import namespace="b3839b27-ba76-49ab-8b1c-e32238faca7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88319-0ee2-4d16-8c9d-92f5517c35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1322f6cd-61c3-4d53-8390-d86041dd95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839b27-ba76-49ab-8b1c-e32238faca7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f2b5173-fb6f-485a-b97a-6a7baf0deaca}" ma:internalName="TaxCatchAll" ma:showField="CatchAllData" ma:web="b3839b27-ba76-49ab-8b1c-e32238faca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4C06699C-B637-4ACA-B306-634A6277C845}">
  <ds:schemaRefs>
    <ds:schemaRef ds:uri="http://schemas.microsoft.com/office/2006/metadata/properties"/>
    <ds:schemaRef ds:uri="http://schemas.microsoft.com/office/infopath/2007/PartnerControls"/>
    <ds:schemaRef ds:uri="0a788319-0ee2-4d16-8c9d-92f5517c355e"/>
    <ds:schemaRef ds:uri="b3839b27-ba76-49ab-8b1c-e32238faca70"/>
  </ds:schemaRefs>
</ds:datastoreItem>
</file>

<file path=customXml/itemProps3.xml><?xml version="1.0" encoding="utf-8"?>
<ds:datastoreItem xmlns:ds="http://schemas.openxmlformats.org/officeDocument/2006/customXml" ds:itemID="{932CA6E9-C64A-4170-92D6-31F5F58C7244}">
  <ds:schemaRefs>
    <ds:schemaRef ds:uri="http://schemas.microsoft.com/sharepoint/v3/contenttype/forms"/>
  </ds:schemaRefs>
</ds:datastoreItem>
</file>

<file path=customXml/itemProps4.xml><?xml version="1.0" encoding="utf-8"?>
<ds:datastoreItem xmlns:ds="http://schemas.openxmlformats.org/officeDocument/2006/customXml" ds:itemID="{3E7FD6B9-F9EF-4D7A-BFC9-361B4BC7F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88319-0ee2-4d16-8c9d-92f5517c355e"/>
    <ds:schemaRef ds:uri="b3839b27-ba76-49ab-8b1c-e32238faca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3 Aanmeldformulier De Trime Beetsterzwaag - compact</dc:title>
  <dc:subject>Marktuitvraag De Trime, Beetsterzwaag</dc:subject>
  <dc:creator>Weusthuis &amp; Partners</dc:creator>
  <cp:keywords/>
  <dc:description>generated by python-docx</dc:description>
  <cp:lastModifiedBy>Jordi Exel</cp:lastModifiedBy>
  <cp:revision>35</cp:revision>
  <dcterms:created xsi:type="dcterms:W3CDTF">2026-06-22T12:58:00Z</dcterms:created>
  <dcterms:modified xsi:type="dcterms:W3CDTF">2026-08-12T14:56:38Z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0x010100DE55C27F9BBF554EAD8970A9F99F21F7</vt:lpwstr>
  </property>
  <property fmtid="{D5CDD505-2E9C-101B-9397-08002B2CF9AE}" pid="3" name="MediaServiceImageTags">
    <vt:lpwstr/>
  </property>
</Properties>
</file>